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AA9" w:rsidRPr="00935096" w:rsidRDefault="00C86AA9" w:rsidP="00935096">
      <w:pPr>
        <w:spacing w:before="0" w:after="0" w:line="276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935096">
        <w:rPr>
          <w:rFonts w:ascii="Arial" w:hAnsi="Arial" w:cs="Arial"/>
          <w:i/>
          <w:iCs/>
          <w:sz w:val="20"/>
          <w:szCs w:val="20"/>
        </w:rPr>
        <w:t>(Wzór umowy)</w:t>
      </w:r>
    </w:p>
    <w:p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935096">
        <w:rPr>
          <w:rFonts w:ascii="Arial" w:hAnsi="Arial" w:cs="Arial"/>
          <w:b/>
          <w:sz w:val="20"/>
          <w:szCs w:val="20"/>
          <w:lang w:eastAsia="pl-PL"/>
        </w:rPr>
        <w:t xml:space="preserve">UMOWA </w:t>
      </w:r>
    </w:p>
    <w:p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jc w:val="center"/>
        <w:rPr>
          <w:rFonts w:ascii="Arial" w:hAnsi="Arial" w:cs="Arial"/>
          <w:sz w:val="20"/>
          <w:szCs w:val="20"/>
          <w:lang w:eastAsia="pl-PL"/>
        </w:rPr>
      </w:pPr>
      <w:r w:rsidRPr="00935096">
        <w:rPr>
          <w:rFonts w:ascii="Arial" w:hAnsi="Arial" w:cs="Arial"/>
          <w:b/>
          <w:sz w:val="20"/>
          <w:szCs w:val="20"/>
          <w:lang w:eastAsia="pl-PL"/>
        </w:rPr>
        <w:t>Nr</w:t>
      </w:r>
      <w:r w:rsidRPr="00935096">
        <w:rPr>
          <w:rFonts w:ascii="Arial" w:hAnsi="Arial" w:cs="Arial"/>
          <w:b/>
          <w:sz w:val="20"/>
          <w:szCs w:val="20"/>
        </w:rPr>
        <w:t xml:space="preserve"> </w:t>
      </w:r>
      <w:r w:rsidR="000C5C51" w:rsidRPr="000C5C51">
        <w:rPr>
          <w:rFonts w:ascii="Arial" w:hAnsi="Arial" w:cs="Arial"/>
          <w:b/>
          <w:sz w:val="20"/>
          <w:szCs w:val="20"/>
          <w:highlight w:val="yellow"/>
        </w:rPr>
        <w:t>…………….</w:t>
      </w:r>
    </w:p>
    <w:p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jc w:val="center"/>
        <w:rPr>
          <w:rFonts w:ascii="Arial" w:hAnsi="Arial" w:cs="Arial"/>
          <w:sz w:val="20"/>
          <w:szCs w:val="20"/>
          <w:lang w:eastAsia="pl-PL"/>
        </w:rPr>
      </w:pPr>
      <w:r w:rsidRPr="00935096">
        <w:rPr>
          <w:rFonts w:ascii="Arial" w:hAnsi="Arial" w:cs="Arial"/>
          <w:sz w:val="20"/>
          <w:szCs w:val="20"/>
          <w:lang w:eastAsia="pl-PL"/>
        </w:rPr>
        <w:t>zawarta w dniu ……………..….</w:t>
      </w:r>
      <w:r w:rsidRPr="00935096">
        <w:rPr>
          <w:rFonts w:ascii="Arial" w:hAnsi="Arial" w:cs="Arial"/>
          <w:b/>
          <w:sz w:val="20"/>
          <w:szCs w:val="20"/>
          <w:lang w:eastAsia="pl-PL"/>
        </w:rPr>
        <w:t>202</w:t>
      </w:r>
      <w:r w:rsidR="00B039BE">
        <w:rPr>
          <w:rFonts w:ascii="Arial" w:hAnsi="Arial" w:cs="Arial"/>
          <w:b/>
          <w:sz w:val="20"/>
          <w:szCs w:val="20"/>
          <w:lang w:eastAsia="pl-PL"/>
        </w:rPr>
        <w:t>6</w:t>
      </w:r>
      <w:r w:rsidRPr="00935096">
        <w:rPr>
          <w:rFonts w:ascii="Arial" w:hAnsi="Arial" w:cs="Arial"/>
          <w:b/>
          <w:sz w:val="20"/>
          <w:szCs w:val="20"/>
          <w:lang w:eastAsia="pl-PL"/>
        </w:rPr>
        <w:t>r</w:t>
      </w:r>
      <w:r w:rsidRPr="00935096">
        <w:rPr>
          <w:rFonts w:ascii="Arial" w:hAnsi="Arial" w:cs="Arial"/>
          <w:sz w:val="20"/>
          <w:szCs w:val="20"/>
          <w:lang w:eastAsia="pl-PL"/>
        </w:rPr>
        <w:t xml:space="preserve">. </w:t>
      </w:r>
    </w:p>
    <w:p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sz w:val="20"/>
          <w:szCs w:val="20"/>
          <w:lang w:eastAsia="pl-PL"/>
        </w:rPr>
      </w:pPr>
    </w:p>
    <w:p w:rsidR="00C86AA9" w:rsidRPr="00B039BE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B039BE">
        <w:rPr>
          <w:rFonts w:ascii="Arial" w:hAnsi="Arial" w:cs="Arial"/>
          <w:sz w:val="20"/>
          <w:szCs w:val="20"/>
          <w:lang w:eastAsia="pl-PL"/>
        </w:rPr>
        <w:t xml:space="preserve">pomiędzy: </w:t>
      </w:r>
    </w:p>
    <w:p w:rsidR="00C86AA9" w:rsidRPr="00B039BE" w:rsidRDefault="001D2977" w:rsidP="00935096">
      <w:pPr>
        <w:pStyle w:val="Nagwek9"/>
        <w:spacing w:before="0" w:line="276" w:lineRule="auto"/>
        <w:rPr>
          <w:rFonts w:ascii="Arial" w:hAnsi="Arial" w:cs="Arial"/>
          <w:i w:val="0"/>
          <w:iCs w:val="0"/>
          <w:sz w:val="20"/>
          <w:szCs w:val="20"/>
        </w:rPr>
      </w:pPr>
      <w:r>
        <w:rPr>
          <w:rFonts w:ascii="Arial" w:hAnsi="Arial" w:cs="Arial"/>
          <w:b/>
          <w:i w:val="0"/>
          <w:iCs w:val="0"/>
          <w:sz w:val="20"/>
          <w:szCs w:val="20"/>
        </w:rPr>
        <w:t xml:space="preserve">Zakład Gospodarki Komunalnej i Mieszkaniowej Sp. z o.o. w Bisztynku </w:t>
      </w:r>
      <w:r w:rsidR="00C86AA9" w:rsidRPr="00B039BE">
        <w:rPr>
          <w:rFonts w:ascii="Arial" w:hAnsi="Arial" w:cs="Arial"/>
          <w:i w:val="0"/>
          <w:iCs w:val="0"/>
          <w:sz w:val="20"/>
          <w:szCs w:val="20"/>
        </w:rPr>
        <w:t xml:space="preserve">(NIP: </w:t>
      </w:r>
      <w:r>
        <w:rPr>
          <w:rFonts w:ascii="Arial" w:eastAsia="Arial Unicode MS" w:hAnsi="Arial" w:cs="Arial"/>
          <w:b/>
          <w:bCs/>
          <w:i w:val="0"/>
          <w:iCs w:val="0"/>
          <w:sz w:val="20"/>
          <w:szCs w:val="20"/>
        </w:rPr>
        <w:t>743 202 32 53</w:t>
      </w:r>
      <w:r w:rsidR="00C86AA9" w:rsidRPr="00B039BE">
        <w:rPr>
          <w:rFonts w:ascii="Arial" w:hAnsi="Arial" w:cs="Arial"/>
          <w:i w:val="0"/>
          <w:iCs w:val="0"/>
          <w:sz w:val="20"/>
          <w:szCs w:val="20"/>
        </w:rPr>
        <w:t xml:space="preserve">; REGON: </w:t>
      </w:r>
      <w:r>
        <w:rPr>
          <w:rFonts w:ascii="Arial" w:eastAsia="Arial Unicode MS" w:hAnsi="Arial" w:cs="Arial"/>
          <w:b/>
          <w:bCs/>
          <w:i w:val="0"/>
          <w:iCs w:val="0"/>
          <w:sz w:val="20"/>
          <w:szCs w:val="20"/>
        </w:rPr>
        <w:t>281365620</w:t>
      </w:r>
      <w:r w:rsidR="00C86AA9" w:rsidRPr="00B039BE">
        <w:rPr>
          <w:rFonts w:ascii="Arial" w:hAnsi="Arial" w:cs="Arial"/>
          <w:i w:val="0"/>
          <w:iCs w:val="0"/>
          <w:sz w:val="20"/>
          <w:szCs w:val="20"/>
        </w:rPr>
        <w:t xml:space="preserve">), zwanym w dalszej treści </w:t>
      </w:r>
      <w:r w:rsidR="00C86AA9" w:rsidRPr="00B039BE">
        <w:rPr>
          <w:rFonts w:ascii="Arial" w:hAnsi="Arial" w:cs="Arial"/>
          <w:b/>
          <w:i w:val="0"/>
          <w:iCs w:val="0"/>
          <w:sz w:val="20"/>
          <w:szCs w:val="20"/>
        </w:rPr>
        <w:t xml:space="preserve">Zamawiającym </w:t>
      </w:r>
      <w:r w:rsidR="00C86AA9" w:rsidRPr="00B039BE">
        <w:rPr>
          <w:rFonts w:ascii="Arial" w:hAnsi="Arial" w:cs="Arial"/>
          <w:b/>
          <w:bCs/>
          <w:i w:val="0"/>
          <w:iCs w:val="0"/>
          <w:sz w:val="20"/>
          <w:szCs w:val="20"/>
        </w:rPr>
        <w:t>–</w:t>
      </w:r>
      <w:r w:rsidR="00C86AA9" w:rsidRPr="00B039BE">
        <w:rPr>
          <w:rFonts w:ascii="Arial" w:hAnsi="Arial" w:cs="Arial"/>
          <w:i w:val="0"/>
          <w:iCs w:val="0"/>
          <w:sz w:val="20"/>
          <w:szCs w:val="20"/>
        </w:rPr>
        <w:t xml:space="preserve"> reprezentowanym przez:</w:t>
      </w:r>
    </w:p>
    <w:p w:rsidR="00C86AA9" w:rsidRPr="00B039BE" w:rsidRDefault="001D2977" w:rsidP="00935096">
      <w:pPr>
        <w:pStyle w:val="Standard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Prezesa Zarządu – Sebastiana </w:t>
      </w:r>
      <w:proofErr w:type="spellStart"/>
      <w:r>
        <w:rPr>
          <w:rFonts w:ascii="Arial" w:hAnsi="Arial" w:cs="Arial"/>
          <w:b/>
          <w:bCs/>
        </w:rPr>
        <w:t>Ledwińskiego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935096">
        <w:rPr>
          <w:rFonts w:ascii="Arial" w:hAnsi="Arial" w:cs="Arial"/>
          <w:sz w:val="20"/>
          <w:szCs w:val="20"/>
          <w:lang w:eastAsia="pl-PL"/>
        </w:rPr>
        <w:t>a</w:t>
      </w:r>
    </w:p>
    <w:p w:rsidR="00C86AA9" w:rsidRPr="00935096" w:rsidRDefault="00C86AA9" w:rsidP="00935096">
      <w:pPr>
        <w:tabs>
          <w:tab w:val="left" w:pos="360"/>
        </w:tabs>
        <w:spacing w:before="0" w:after="0" w:line="276" w:lineRule="auto"/>
        <w:ind w:left="360" w:hanging="360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Firmą: ............................................................. z siedzibą .............................................................</w:t>
      </w:r>
    </w:p>
    <w:p w:rsidR="00C86AA9" w:rsidRPr="00935096" w:rsidRDefault="00C86AA9" w:rsidP="00935096">
      <w:pPr>
        <w:tabs>
          <w:tab w:val="left" w:pos="0"/>
        </w:tabs>
        <w:spacing w:before="0" w:after="0" w:line="276" w:lineRule="auto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(NIP…….....................; REGON: ……………………), zwaną w dalszej treści </w:t>
      </w:r>
      <w:r w:rsidRPr="00935096">
        <w:rPr>
          <w:rFonts w:ascii="Arial" w:hAnsi="Arial" w:cs="Arial"/>
          <w:b/>
          <w:sz w:val="20"/>
          <w:szCs w:val="20"/>
        </w:rPr>
        <w:t>Wykonawcą</w:t>
      </w:r>
      <w:r w:rsidRPr="00935096">
        <w:rPr>
          <w:rFonts w:ascii="Arial" w:hAnsi="Arial" w:cs="Arial"/>
          <w:sz w:val="20"/>
          <w:szCs w:val="20"/>
        </w:rPr>
        <w:t xml:space="preserve"> - reprezentowaną przez:</w:t>
      </w:r>
    </w:p>
    <w:p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935096">
        <w:rPr>
          <w:rFonts w:ascii="Arial" w:hAnsi="Arial" w:cs="Arial"/>
          <w:sz w:val="20"/>
          <w:szCs w:val="20"/>
        </w:rPr>
        <w:t>- ........................................   - ...............................................................................................</w:t>
      </w:r>
    </w:p>
    <w:p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0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935096">
        <w:rPr>
          <w:rFonts w:ascii="Arial" w:hAnsi="Arial" w:cs="Arial"/>
          <w:sz w:val="20"/>
          <w:szCs w:val="20"/>
          <w:lang w:eastAsia="pl-PL"/>
        </w:rPr>
        <w:t xml:space="preserve">zwanymi wspólnie w dalszej części umowy – Stronami, </w:t>
      </w:r>
      <w:r w:rsidRPr="00935096">
        <w:rPr>
          <w:rFonts w:ascii="Arial" w:hAnsi="Arial" w:cs="Arial"/>
          <w:sz w:val="20"/>
          <w:szCs w:val="20"/>
        </w:rPr>
        <w:t>o następującej treści:</w:t>
      </w:r>
    </w:p>
    <w:p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sz w:val="20"/>
          <w:szCs w:val="20"/>
          <w:lang w:eastAsia="pl-PL"/>
        </w:rPr>
      </w:pPr>
    </w:p>
    <w:p w:rsidR="00C86AA9" w:rsidRPr="00935096" w:rsidRDefault="00C86AA9" w:rsidP="00935096">
      <w:pPr>
        <w:spacing w:before="120" w:after="120" w:line="240" w:lineRule="auto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1</w:t>
      </w:r>
    </w:p>
    <w:p w:rsidR="00C86AA9" w:rsidRPr="00935096" w:rsidRDefault="00C86AA9" w:rsidP="00C86AA9">
      <w:pPr>
        <w:widowControl w:val="0"/>
        <w:numPr>
          <w:ilvl w:val="0"/>
          <w:numId w:val="30"/>
        </w:numPr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  <w:lang w:eastAsia="pl-PL"/>
        </w:rPr>
        <w:t xml:space="preserve">W wyniku dokonania przez Zamawiającego wyboru Wykonawcy, wyłonionego w postępowaniu o udzielenie zamówienia publicznego </w:t>
      </w:r>
      <w:r w:rsidRPr="001D2977">
        <w:rPr>
          <w:rFonts w:ascii="Arial" w:hAnsi="Arial" w:cs="Arial"/>
          <w:sz w:val="20"/>
          <w:szCs w:val="20"/>
          <w:lang w:eastAsia="pl-PL"/>
        </w:rPr>
        <w:t>nr</w:t>
      </w:r>
      <w:r w:rsidR="001D2977">
        <w:rPr>
          <w:rFonts w:ascii="Arial" w:hAnsi="Arial" w:cs="Arial"/>
          <w:sz w:val="20"/>
          <w:szCs w:val="20"/>
          <w:lang w:eastAsia="pl-PL"/>
        </w:rPr>
        <w:t xml:space="preserve"> </w:t>
      </w:r>
      <w:r w:rsidR="001D2977" w:rsidRPr="001D2977">
        <w:rPr>
          <w:rFonts w:ascii="Arial" w:eastAsia="Calibri" w:hAnsi="Arial" w:cs="Arial"/>
          <w:color w:val="434343"/>
          <w:sz w:val="20"/>
          <w:szCs w:val="20"/>
        </w:rPr>
        <w:t>2026/CW/20260227/1</w:t>
      </w:r>
      <w:r w:rsidRPr="00935096">
        <w:rPr>
          <w:rFonts w:ascii="Arial" w:hAnsi="Arial" w:cs="Arial"/>
          <w:sz w:val="20"/>
          <w:szCs w:val="20"/>
          <w:lang w:eastAsia="pl-PL"/>
        </w:rPr>
        <w:t xml:space="preserve"> , prowadzonego w trybie </w:t>
      </w:r>
      <w:r w:rsidR="006F3B3F">
        <w:rPr>
          <w:rFonts w:ascii="Arial" w:hAnsi="Arial" w:cs="Arial"/>
          <w:sz w:val="20"/>
          <w:szCs w:val="20"/>
          <w:lang w:eastAsia="pl-PL"/>
        </w:rPr>
        <w:t>podstawowym</w:t>
      </w:r>
      <w:r w:rsidRPr="00935096">
        <w:rPr>
          <w:rFonts w:ascii="Arial" w:hAnsi="Arial" w:cs="Arial"/>
          <w:sz w:val="20"/>
          <w:szCs w:val="20"/>
          <w:lang w:eastAsia="pl-PL"/>
        </w:rPr>
        <w:t xml:space="preserve">, zgodnie z art. </w:t>
      </w:r>
      <w:r w:rsidR="006F3B3F" w:rsidRPr="00D92A82">
        <w:rPr>
          <w:rFonts w:ascii="Arial" w:hAnsi="Arial" w:cs="Arial"/>
          <w:sz w:val="20"/>
          <w:szCs w:val="20"/>
        </w:rPr>
        <w:t xml:space="preserve">275 </w:t>
      </w:r>
      <w:proofErr w:type="spellStart"/>
      <w:r w:rsidR="006F3B3F" w:rsidRPr="00D92A82">
        <w:rPr>
          <w:rFonts w:ascii="Arial" w:hAnsi="Arial" w:cs="Arial"/>
          <w:sz w:val="20"/>
          <w:szCs w:val="20"/>
        </w:rPr>
        <w:t>pkt</w:t>
      </w:r>
      <w:proofErr w:type="spellEnd"/>
      <w:r w:rsidR="006F3B3F" w:rsidRPr="00D92A82">
        <w:rPr>
          <w:rFonts w:ascii="Arial" w:hAnsi="Arial" w:cs="Arial"/>
          <w:sz w:val="20"/>
          <w:szCs w:val="20"/>
        </w:rPr>
        <w:t xml:space="preserve"> 2 ustawy PZP </w:t>
      </w:r>
      <w:r w:rsidRPr="00935096">
        <w:rPr>
          <w:rFonts w:ascii="Arial" w:hAnsi="Arial" w:cs="Arial"/>
          <w:sz w:val="20"/>
          <w:szCs w:val="20"/>
          <w:lang w:eastAsia="pl-PL"/>
        </w:rPr>
        <w:t>11 września 2019r. - Prawo zamówień publicznych (Dz.U. z 2024r. poz. 1320 ze zm.)</w:t>
      </w:r>
      <w:r w:rsidRPr="00935096">
        <w:rPr>
          <w:rFonts w:ascii="Arial" w:eastAsia="Lucida Sans Unicode" w:hAnsi="Arial" w:cs="Arial"/>
          <w:kern w:val="1"/>
          <w:sz w:val="20"/>
          <w:szCs w:val="20"/>
        </w:rPr>
        <w:t xml:space="preserve">, Zamawiający zleca a Wykonawca przyjmuje do wykonania zadanie pn. </w:t>
      </w:r>
      <w:r w:rsidR="001D2977" w:rsidRPr="0054035E">
        <w:rPr>
          <w:rFonts w:ascii="Arial" w:hAnsi="Arial" w:cs="Arial"/>
          <w:b/>
          <w:bCs/>
          <w:sz w:val="22"/>
          <w:szCs w:val="22"/>
        </w:rPr>
        <w:t>Zintegrowany system bezpieczeństwa</w:t>
      </w:r>
      <w:r w:rsidR="001D2977">
        <w:rPr>
          <w:rFonts w:ascii="Arial" w:hAnsi="Arial" w:cs="Arial"/>
          <w:b/>
          <w:bCs/>
          <w:sz w:val="22"/>
          <w:szCs w:val="22"/>
        </w:rPr>
        <w:t xml:space="preserve"> </w:t>
      </w:r>
      <w:r w:rsidR="001D2977" w:rsidRPr="0054035E">
        <w:rPr>
          <w:rFonts w:ascii="Arial" w:hAnsi="Arial" w:cs="Arial"/>
          <w:b/>
          <w:bCs/>
          <w:sz w:val="22"/>
          <w:szCs w:val="22"/>
        </w:rPr>
        <w:t>w</w:t>
      </w:r>
      <w:r w:rsidR="001D2977">
        <w:rPr>
          <w:rFonts w:ascii="Arial" w:hAnsi="Arial" w:cs="Arial"/>
          <w:b/>
          <w:bCs/>
          <w:sz w:val="22"/>
          <w:szCs w:val="22"/>
        </w:rPr>
        <w:t xml:space="preserve"> </w:t>
      </w:r>
      <w:r w:rsidR="001D2977" w:rsidRPr="0054035E">
        <w:rPr>
          <w:rFonts w:ascii="Arial" w:hAnsi="Arial" w:cs="Arial"/>
          <w:b/>
          <w:bCs/>
          <w:sz w:val="22"/>
          <w:szCs w:val="22"/>
        </w:rPr>
        <w:t>Zakładzie Gospodarki</w:t>
      </w:r>
      <w:r w:rsidR="001D2977">
        <w:rPr>
          <w:rFonts w:ascii="Arial" w:hAnsi="Arial" w:cs="Arial"/>
          <w:b/>
          <w:bCs/>
          <w:sz w:val="22"/>
          <w:szCs w:val="22"/>
        </w:rPr>
        <w:t xml:space="preserve"> </w:t>
      </w:r>
      <w:r w:rsidR="001D2977" w:rsidRPr="0054035E">
        <w:rPr>
          <w:rFonts w:ascii="Arial" w:hAnsi="Arial" w:cs="Arial"/>
          <w:b/>
          <w:bCs/>
          <w:sz w:val="22"/>
          <w:szCs w:val="22"/>
        </w:rPr>
        <w:t>Komunalnej i Mieszkaniowej Sp. z o.o. w Bisztynku</w:t>
      </w:r>
    </w:p>
    <w:p w:rsidR="00C86AA9" w:rsidRPr="00624DF8" w:rsidRDefault="00C86AA9" w:rsidP="00624DF8">
      <w:pPr>
        <w:pStyle w:val="Akapitzlist"/>
        <w:numPr>
          <w:ilvl w:val="0"/>
          <w:numId w:val="30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624DF8">
        <w:rPr>
          <w:rFonts w:ascii="Arial" w:eastAsia="Lucida Sans Unicode" w:hAnsi="Arial" w:cs="Arial"/>
          <w:sz w:val="20"/>
          <w:szCs w:val="20"/>
        </w:rPr>
        <w:t xml:space="preserve">Zakres rzeczowy przedmiotu umowy dotyczy podniesienia poziomu cyberbezpieczeństwa </w:t>
      </w:r>
      <w:r w:rsidR="00624DF8" w:rsidRPr="00624DF8">
        <w:rPr>
          <w:rFonts w:ascii="Arial" w:eastAsia="Lucida Sans Unicode" w:hAnsi="Arial" w:cs="Arial"/>
          <w:sz w:val="20"/>
          <w:szCs w:val="20"/>
        </w:rPr>
        <w:t>w</w:t>
      </w:r>
      <w:r w:rsidR="001D2977">
        <w:rPr>
          <w:rFonts w:ascii="Arial" w:eastAsia="Lucida Sans Unicode" w:hAnsi="Arial" w:cs="Arial"/>
          <w:sz w:val="20"/>
          <w:szCs w:val="20"/>
        </w:rPr>
        <w:t xml:space="preserve"> Zakład Gospodarki Komunalnej i Mieszkaniowej Sp. z o.o. w Bisztynku </w:t>
      </w:r>
      <w:r w:rsidR="00624DF8" w:rsidRPr="00624DF8">
        <w:rPr>
          <w:rFonts w:ascii="Arial" w:eastAsia="Lucida Sans Unicode" w:hAnsi="Arial" w:cs="Arial"/>
          <w:sz w:val="20"/>
          <w:szCs w:val="20"/>
        </w:rPr>
        <w:t xml:space="preserve"> poprzez zakup i wdrożenie bezpiecznego systemu przechowywania danych wraz z systemem backupu, objętych stosowną gwarancją producenta oraz szkoleniem stanowiskowym z obsługi wdrożonego systemu. Przedmiotowe przedsięwzięcie, obejmuje realizację kompletu zadań wraz dostawą sprzętu i urządzeń z odpowiednim oprogramowaniem - zgodnie z charakterystyką i wymaganiami zawartymi w Załącznikach nr 1A i 1B do SWZ. Zadanie jest realiz</w:t>
      </w:r>
      <w:r w:rsidR="00624DF8">
        <w:rPr>
          <w:rFonts w:ascii="Arial" w:eastAsia="Lucida Sans Unicode" w:hAnsi="Arial" w:cs="Arial"/>
          <w:sz w:val="20"/>
          <w:szCs w:val="20"/>
        </w:rPr>
        <w:t>owane</w:t>
      </w:r>
      <w:r w:rsidR="00624DF8" w:rsidRPr="00624DF8">
        <w:rPr>
          <w:rFonts w:ascii="Arial" w:eastAsia="Lucida Sans Unicode" w:hAnsi="Arial" w:cs="Arial"/>
          <w:sz w:val="20"/>
          <w:szCs w:val="20"/>
        </w:rPr>
        <w:t xml:space="preserve"> </w:t>
      </w:r>
      <w:r w:rsidRPr="00624DF8">
        <w:rPr>
          <w:rFonts w:ascii="Arial" w:eastAsia="Lucida Sans Unicode" w:hAnsi="Arial" w:cs="Arial"/>
          <w:sz w:val="20"/>
          <w:szCs w:val="20"/>
        </w:rPr>
        <w:t xml:space="preserve">w </w:t>
      </w:r>
      <w:r w:rsidR="00624DF8">
        <w:rPr>
          <w:rFonts w:ascii="Arial" w:eastAsia="Lucida Sans Unicode" w:hAnsi="Arial" w:cs="Arial"/>
          <w:sz w:val="20"/>
          <w:szCs w:val="20"/>
        </w:rPr>
        <w:t>ramach</w:t>
      </w:r>
      <w:r w:rsidRPr="00624DF8">
        <w:rPr>
          <w:rFonts w:ascii="Arial" w:eastAsia="Lucida Sans Unicode" w:hAnsi="Arial" w:cs="Arial"/>
          <w:sz w:val="20"/>
          <w:szCs w:val="20"/>
        </w:rPr>
        <w:t xml:space="preserve"> projektu grantowego pn. </w:t>
      </w:r>
      <w:r w:rsidR="001D2977" w:rsidRPr="0054035E">
        <w:rPr>
          <w:rFonts w:ascii="Arial" w:hAnsi="Arial" w:cs="Arial"/>
          <w:b/>
          <w:bCs/>
          <w:sz w:val="22"/>
          <w:szCs w:val="22"/>
        </w:rPr>
        <w:t>Zintegrowany system bezpieczeństwa</w:t>
      </w:r>
      <w:r w:rsidR="001D2977">
        <w:rPr>
          <w:rFonts w:ascii="Arial" w:hAnsi="Arial" w:cs="Arial"/>
          <w:b/>
          <w:bCs/>
          <w:sz w:val="22"/>
          <w:szCs w:val="22"/>
        </w:rPr>
        <w:t xml:space="preserve"> </w:t>
      </w:r>
      <w:r w:rsidR="001D2977" w:rsidRPr="0054035E">
        <w:rPr>
          <w:rFonts w:ascii="Arial" w:hAnsi="Arial" w:cs="Arial"/>
          <w:b/>
          <w:bCs/>
          <w:sz w:val="22"/>
          <w:szCs w:val="22"/>
        </w:rPr>
        <w:t>w</w:t>
      </w:r>
      <w:r w:rsidR="001D2977">
        <w:rPr>
          <w:rFonts w:ascii="Arial" w:hAnsi="Arial" w:cs="Arial"/>
          <w:b/>
          <w:bCs/>
          <w:sz w:val="22"/>
          <w:szCs w:val="22"/>
        </w:rPr>
        <w:t xml:space="preserve"> </w:t>
      </w:r>
      <w:r w:rsidR="001D2977" w:rsidRPr="0054035E">
        <w:rPr>
          <w:rFonts w:ascii="Arial" w:hAnsi="Arial" w:cs="Arial"/>
          <w:b/>
          <w:bCs/>
          <w:sz w:val="22"/>
          <w:szCs w:val="22"/>
        </w:rPr>
        <w:t>Zakładzie Gospodarki</w:t>
      </w:r>
      <w:r w:rsidR="001D2977">
        <w:rPr>
          <w:rFonts w:ascii="Arial" w:hAnsi="Arial" w:cs="Arial"/>
          <w:b/>
          <w:bCs/>
          <w:sz w:val="22"/>
          <w:szCs w:val="22"/>
        </w:rPr>
        <w:t xml:space="preserve"> </w:t>
      </w:r>
      <w:r w:rsidR="001D2977" w:rsidRPr="0054035E">
        <w:rPr>
          <w:rFonts w:ascii="Arial" w:hAnsi="Arial" w:cs="Arial"/>
          <w:b/>
          <w:bCs/>
          <w:sz w:val="22"/>
          <w:szCs w:val="22"/>
        </w:rPr>
        <w:t>Komunalnej i Mieszkaniowej Sp. z o.o. w Bisztynku</w:t>
      </w:r>
      <w:r w:rsidR="001D2977" w:rsidRPr="00624DF8">
        <w:rPr>
          <w:rFonts w:ascii="Arial" w:hAnsi="Arial" w:cs="Arial"/>
          <w:sz w:val="20"/>
          <w:szCs w:val="20"/>
        </w:rPr>
        <w:t xml:space="preserve"> </w:t>
      </w:r>
      <w:r w:rsidRPr="00624DF8">
        <w:rPr>
          <w:rFonts w:ascii="Arial" w:hAnsi="Arial" w:cs="Arial"/>
          <w:sz w:val="20"/>
          <w:szCs w:val="20"/>
        </w:rPr>
        <w:t xml:space="preserve">„o numerze naboru </w:t>
      </w:r>
      <w:r w:rsidR="001D2977">
        <w:rPr>
          <w:rFonts w:ascii="Arial" w:hAnsi="Arial" w:cs="Arial"/>
          <w:sz w:val="20"/>
          <w:szCs w:val="20"/>
        </w:rPr>
        <w:t>KPOD.05.10-CW.01-001/25.</w:t>
      </w:r>
      <w:r w:rsidRPr="00624DF8">
        <w:rPr>
          <w:rFonts w:ascii="Arial" w:hAnsi="Arial" w:cs="Arial"/>
          <w:sz w:val="20"/>
          <w:szCs w:val="20"/>
        </w:rPr>
        <w:t xml:space="preserve"> Szczegółowa charakterystyka przedmiotu dostawy i usługi, została zawarta w Opisie przedmiotu zamówienia (OPZ), odpowiednio jako Załącznik nr 1A i 1B do SWZ oraz w załączonej do oferty - Karcie oferowanego sprzętu (zgodnej ze wzorem stanowiącym Załącznik nr 2A do SWZ)</w:t>
      </w:r>
      <w:r w:rsidR="00624DF8">
        <w:rPr>
          <w:rFonts w:ascii="Arial" w:hAnsi="Arial" w:cs="Arial"/>
          <w:sz w:val="20"/>
          <w:szCs w:val="20"/>
        </w:rPr>
        <w:t xml:space="preserve"> - łącznie</w:t>
      </w:r>
      <w:r w:rsidRPr="00624DF8">
        <w:rPr>
          <w:rFonts w:ascii="Arial" w:hAnsi="Arial" w:cs="Arial"/>
          <w:sz w:val="20"/>
          <w:szCs w:val="20"/>
        </w:rPr>
        <w:t xml:space="preserve"> stanowiących integralną część niniejszej umowy</w:t>
      </w:r>
      <w:r w:rsidRPr="00624DF8">
        <w:rPr>
          <w:rFonts w:ascii="Arial" w:eastAsia="Lucida Sans Unicode" w:hAnsi="Arial" w:cs="Arial"/>
          <w:sz w:val="20"/>
          <w:szCs w:val="20"/>
        </w:rPr>
        <w:t>.</w:t>
      </w:r>
    </w:p>
    <w:p w:rsidR="00C86AA9" w:rsidRPr="00935096" w:rsidRDefault="00C86AA9" w:rsidP="00C86AA9">
      <w:pPr>
        <w:widowControl w:val="0"/>
        <w:numPr>
          <w:ilvl w:val="0"/>
          <w:numId w:val="30"/>
        </w:numPr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Wykonawca uwzględnił wszystkie koszty, niezbędne do prawidłowej realizacji zamówienia, w tym koszty dojazdu oraz dostarczenia wyposażenia do siedziby Zamawiającego, pod adresem </w:t>
      </w:r>
      <w:r w:rsidR="001D2977">
        <w:rPr>
          <w:rFonts w:ascii="Arial" w:hAnsi="Arial" w:cs="Arial"/>
          <w:sz w:val="20"/>
          <w:szCs w:val="20"/>
        </w:rPr>
        <w:t>Zakład Gospodarki Komunalnej i Mieszkaniowej Sp. z o.o. w Bisztynku z siedzibą przy ul. Słoneczna 3, 11-230 Bisztynek.</w:t>
      </w:r>
      <w:r w:rsidRPr="00935096">
        <w:rPr>
          <w:rFonts w:ascii="Arial" w:hAnsi="Arial" w:cs="Arial"/>
          <w:sz w:val="20"/>
          <w:szCs w:val="20"/>
        </w:rPr>
        <w:t xml:space="preserve"> Wymiar finansowy powyższych czynności towarzyszących podstawowemu zakresowi przedmiotu umowy, uwzględniono w cenie umownej.</w:t>
      </w:r>
    </w:p>
    <w:p w:rsidR="00C86AA9" w:rsidRPr="00935096" w:rsidRDefault="00C86AA9" w:rsidP="00C86AA9">
      <w:pPr>
        <w:widowControl w:val="0"/>
        <w:numPr>
          <w:ilvl w:val="0"/>
          <w:numId w:val="30"/>
        </w:numPr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Wykonawca oświadcza, że: </w:t>
      </w:r>
    </w:p>
    <w:p w:rsidR="00C86AA9" w:rsidRPr="00935096" w:rsidRDefault="00C86AA9" w:rsidP="00C86AA9">
      <w:pPr>
        <w:widowControl w:val="0"/>
        <w:numPr>
          <w:ilvl w:val="0"/>
          <w:numId w:val="44"/>
        </w:numPr>
        <w:suppressAutoHyphens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sprzęt dostarczony </w:t>
      </w:r>
      <w:bookmarkStart w:id="0" w:name="_Hlk176958204"/>
      <w:r w:rsidRPr="00935096">
        <w:rPr>
          <w:rFonts w:ascii="Arial" w:hAnsi="Arial" w:cs="Arial"/>
          <w:sz w:val="20"/>
          <w:szCs w:val="20"/>
        </w:rPr>
        <w:t xml:space="preserve">w ramach </w:t>
      </w:r>
      <w:r w:rsidR="003A0B76">
        <w:rPr>
          <w:rFonts w:ascii="Arial" w:hAnsi="Arial" w:cs="Arial"/>
          <w:sz w:val="20"/>
          <w:szCs w:val="20"/>
        </w:rPr>
        <w:t xml:space="preserve">opisu przedmiotu </w:t>
      </w:r>
      <w:r w:rsidRPr="00935096">
        <w:rPr>
          <w:rFonts w:ascii="Arial" w:hAnsi="Arial" w:cs="Arial"/>
          <w:sz w:val="20"/>
          <w:szCs w:val="20"/>
        </w:rPr>
        <w:t>zamówienia</w:t>
      </w:r>
      <w:bookmarkEnd w:id="0"/>
      <w:r w:rsidRPr="00935096">
        <w:rPr>
          <w:rFonts w:ascii="Arial" w:hAnsi="Arial" w:cs="Arial"/>
          <w:sz w:val="20"/>
          <w:szCs w:val="20"/>
        </w:rPr>
        <w:t>, jest fabrycznie nowy, w pełni sprawny i odpowiada standardom jakościowym oraz technicznym, wynikającym z funkcji i przeznaczenia - zgodnie z wymogami określonymi przez Zamawiającego w Specyfikacji Warunków Zamówienia,</w:t>
      </w:r>
    </w:p>
    <w:p w:rsidR="00C86AA9" w:rsidRPr="00935096" w:rsidRDefault="00C86AA9" w:rsidP="00C86AA9">
      <w:pPr>
        <w:widowControl w:val="0"/>
        <w:numPr>
          <w:ilvl w:val="0"/>
          <w:numId w:val="44"/>
        </w:numPr>
        <w:suppressAutoHyphens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certyfikaty i etykiety producenta oprogramowania, dołączone do oprogramowania zainstalowanego w dostarczonym sprzęcie w ramach </w:t>
      </w:r>
      <w:bookmarkStart w:id="1" w:name="_Hlk176958234"/>
      <w:r w:rsidR="003A0B76">
        <w:rPr>
          <w:rFonts w:ascii="Arial" w:hAnsi="Arial" w:cs="Arial"/>
          <w:sz w:val="20"/>
          <w:szCs w:val="20"/>
        </w:rPr>
        <w:t xml:space="preserve">opisu przedmiotu </w:t>
      </w:r>
      <w:r w:rsidRPr="00935096">
        <w:rPr>
          <w:rFonts w:ascii="Arial" w:hAnsi="Arial" w:cs="Arial"/>
          <w:sz w:val="20"/>
          <w:szCs w:val="20"/>
        </w:rPr>
        <w:t xml:space="preserve">zamówienia </w:t>
      </w:r>
      <w:bookmarkEnd w:id="1"/>
      <w:r w:rsidRPr="00935096">
        <w:rPr>
          <w:rFonts w:ascii="Arial" w:hAnsi="Arial" w:cs="Arial"/>
          <w:sz w:val="20"/>
          <w:szCs w:val="20"/>
        </w:rPr>
        <w:t>oraz inne elementy oprogramowania - są oryginalne, a oprogramowanie jest nowe i nie używane nigdy wcześniej,</w:t>
      </w:r>
    </w:p>
    <w:p w:rsidR="00C86AA9" w:rsidRPr="00935096" w:rsidRDefault="00C86AA9" w:rsidP="00C86AA9">
      <w:pPr>
        <w:widowControl w:val="0"/>
        <w:numPr>
          <w:ilvl w:val="0"/>
          <w:numId w:val="44"/>
        </w:numPr>
        <w:suppressAutoHyphens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usługi wykonywane w ramach realizowanego </w:t>
      </w:r>
      <w:r w:rsidR="003A0B76">
        <w:rPr>
          <w:rFonts w:ascii="Arial" w:hAnsi="Arial" w:cs="Arial"/>
          <w:sz w:val="20"/>
          <w:szCs w:val="20"/>
        </w:rPr>
        <w:t xml:space="preserve">opisu przedmiotu </w:t>
      </w:r>
      <w:r w:rsidRPr="00935096">
        <w:rPr>
          <w:rFonts w:ascii="Arial" w:hAnsi="Arial" w:cs="Arial"/>
          <w:sz w:val="20"/>
          <w:szCs w:val="20"/>
        </w:rPr>
        <w:t>zamówienia, w pełni odpowiadają standardom jakościowym, wynikającym z wymogów określonych przez Zamawiającego w Specyfikacji Warunków Zamówienia.</w:t>
      </w:r>
    </w:p>
    <w:p w:rsidR="00C86AA9" w:rsidRPr="00935096" w:rsidRDefault="00C86AA9" w:rsidP="00935096">
      <w:pPr>
        <w:spacing w:before="120" w:after="120" w:line="240" w:lineRule="auto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lastRenderedPageBreak/>
        <w:t>§ 2</w:t>
      </w:r>
    </w:p>
    <w:p w:rsidR="00C86AA9" w:rsidRPr="00935096" w:rsidRDefault="00C86AA9" w:rsidP="008F0EB7">
      <w:pPr>
        <w:widowControl w:val="0"/>
        <w:numPr>
          <w:ilvl w:val="0"/>
          <w:numId w:val="36"/>
        </w:numPr>
        <w:tabs>
          <w:tab w:val="left" w:pos="360"/>
          <w:tab w:val="left" w:pos="720"/>
        </w:tabs>
        <w:suppressAutoHyphens/>
        <w:spacing w:before="120" w:after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Jako termin rozpoczęcia realizacji przedmiotu zamówienia ustala się dzień </w:t>
      </w:r>
      <w:r w:rsidRPr="00935096">
        <w:rPr>
          <w:rFonts w:ascii="Arial" w:hAnsi="Arial" w:cs="Arial"/>
          <w:b/>
          <w:sz w:val="20"/>
          <w:szCs w:val="20"/>
        </w:rPr>
        <w:t>podpisania niniejszej umowy</w:t>
      </w:r>
      <w:r w:rsidRPr="00935096">
        <w:rPr>
          <w:rFonts w:ascii="Arial" w:hAnsi="Arial" w:cs="Arial"/>
          <w:sz w:val="20"/>
          <w:szCs w:val="20"/>
        </w:rPr>
        <w:t xml:space="preserve">. </w:t>
      </w:r>
    </w:p>
    <w:p w:rsidR="00C86AA9" w:rsidRPr="00935096" w:rsidRDefault="00C86AA9" w:rsidP="008F0EB7">
      <w:pPr>
        <w:widowControl w:val="0"/>
        <w:numPr>
          <w:ilvl w:val="0"/>
          <w:numId w:val="36"/>
        </w:numPr>
        <w:tabs>
          <w:tab w:val="left" w:pos="360"/>
          <w:tab w:val="left" w:pos="720"/>
        </w:tabs>
        <w:suppressAutoHyphens/>
        <w:spacing w:before="120" w:after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Wykonawca zobowiązany jest zakończyć realizację przedmiotu zamówienia w terminie do dnia  </w:t>
      </w:r>
      <w:r w:rsidR="006F3B3F">
        <w:rPr>
          <w:rFonts w:ascii="Arial" w:hAnsi="Arial" w:cs="Arial"/>
          <w:b/>
          <w:sz w:val="20"/>
          <w:szCs w:val="20"/>
        </w:rPr>
        <w:t>31.05.</w:t>
      </w:r>
      <w:r w:rsidRPr="00935096">
        <w:rPr>
          <w:rFonts w:ascii="Arial" w:hAnsi="Arial" w:cs="Arial"/>
          <w:sz w:val="20"/>
          <w:szCs w:val="20"/>
        </w:rPr>
        <w:t xml:space="preserve"> </w:t>
      </w:r>
      <w:r w:rsidRPr="00935096">
        <w:rPr>
          <w:rFonts w:ascii="Arial" w:hAnsi="Arial" w:cs="Arial"/>
          <w:b/>
          <w:sz w:val="20"/>
          <w:szCs w:val="20"/>
        </w:rPr>
        <w:t>2026r.</w:t>
      </w:r>
      <w:r w:rsidRPr="00935096">
        <w:rPr>
          <w:rFonts w:ascii="Arial" w:hAnsi="Arial" w:cs="Arial"/>
          <w:sz w:val="20"/>
          <w:szCs w:val="20"/>
        </w:rPr>
        <w:t xml:space="preserve"> </w:t>
      </w:r>
    </w:p>
    <w:p w:rsidR="00C86AA9" w:rsidRPr="00935096" w:rsidRDefault="00C86AA9" w:rsidP="008F0EB7">
      <w:pPr>
        <w:widowControl w:val="0"/>
        <w:numPr>
          <w:ilvl w:val="0"/>
          <w:numId w:val="36"/>
        </w:numPr>
        <w:tabs>
          <w:tab w:val="left" w:pos="360"/>
          <w:tab w:val="left" w:pos="720"/>
        </w:tabs>
        <w:suppressAutoHyphens/>
        <w:spacing w:before="120" w:after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Przez termin wykonania umowy należy rozumieć dokonanie odbioru przedmiotu umowy zgodnie z procedurą określoną w § 7.</w:t>
      </w:r>
    </w:p>
    <w:p w:rsidR="00C86AA9" w:rsidRPr="00935096" w:rsidRDefault="00C86AA9" w:rsidP="00935096">
      <w:pPr>
        <w:spacing w:before="120" w:after="120" w:line="240" w:lineRule="auto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3</w:t>
      </w:r>
    </w:p>
    <w:p w:rsidR="00C86AA9" w:rsidRPr="00935096" w:rsidRDefault="00C86AA9" w:rsidP="00C86AA9">
      <w:pPr>
        <w:pStyle w:val="Tekstpodstawowy21"/>
        <w:widowControl w:val="0"/>
        <w:numPr>
          <w:ilvl w:val="0"/>
          <w:numId w:val="37"/>
        </w:numPr>
        <w:tabs>
          <w:tab w:val="left" w:pos="360"/>
        </w:tabs>
        <w:spacing w:before="120" w:after="0" w:line="240" w:lineRule="auto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Wykonawca zobowiązany jest do:</w:t>
      </w:r>
    </w:p>
    <w:p w:rsidR="00C86AA9" w:rsidRPr="00935096" w:rsidRDefault="00C86AA9" w:rsidP="00C86AA9">
      <w:pPr>
        <w:pStyle w:val="Tekstpodstawowy21"/>
        <w:widowControl w:val="0"/>
        <w:numPr>
          <w:ilvl w:val="0"/>
          <w:numId w:val="45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realizacji przedmiotu zamówienia zgodnie z obowiązującymi przepisami i normatywami techniczno-eksploatacyjnymi oraz ustaleniami stron kontraktu,</w:t>
      </w:r>
    </w:p>
    <w:p w:rsidR="00C86AA9" w:rsidRPr="00935096" w:rsidRDefault="00C86AA9" w:rsidP="00C86AA9">
      <w:pPr>
        <w:pStyle w:val="Tekstpodstawowy21"/>
        <w:widowControl w:val="0"/>
        <w:numPr>
          <w:ilvl w:val="0"/>
          <w:numId w:val="45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bieżących i ścisłych kontaktów z przedstawicielem Zamawiającego, polegających na uzgadnianiu wszystkich kwestii, mających wpływ na prawidłową realizację przedmiotu umowy,</w:t>
      </w:r>
    </w:p>
    <w:p w:rsidR="00C86AA9" w:rsidRPr="00935096" w:rsidRDefault="00C86AA9" w:rsidP="00C86AA9">
      <w:pPr>
        <w:pStyle w:val="Tekstpodstawowy21"/>
        <w:widowControl w:val="0"/>
        <w:numPr>
          <w:ilvl w:val="0"/>
          <w:numId w:val="45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realizacji przedmiotu umowy w uzgodnionych terminach, określonych w § 2 ust. 2 nn. Umowy,</w:t>
      </w:r>
    </w:p>
    <w:p w:rsidR="00C86AA9" w:rsidRPr="00935096" w:rsidRDefault="003A0B76" w:rsidP="00C86AA9">
      <w:pPr>
        <w:pStyle w:val="Tekstpodstawowy21"/>
        <w:widowControl w:val="0"/>
        <w:numPr>
          <w:ilvl w:val="0"/>
          <w:numId w:val="45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wdrożenia SZBI, wykonanie usług, wykonanie szkoleń, </w:t>
      </w:r>
      <w:r w:rsidR="00C86AA9" w:rsidRPr="00935096">
        <w:rPr>
          <w:rFonts w:ascii="Arial" w:hAnsi="Arial" w:cs="Arial"/>
          <w:bCs/>
        </w:rPr>
        <w:t>dostarczenia wyposażenia objętego niniejszą umową, pod adres</w:t>
      </w:r>
      <w:r w:rsidR="00C86AA9" w:rsidRPr="00935096">
        <w:rPr>
          <w:rFonts w:ascii="Arial" w:hAnsi="Arial" w:cs="Arial"/>
        </w:rPr>
        <w:t xml:space="preserve"> wskazany w § 1 ust. 3 nn. umowy</w:t>
      </w:r>
      <w:r>
        <w:rPr>
          <w:rFonts w:ascii="Arial" w:hAnsi="Arial" w:cs="Arial"/>
        </w:rPr>
        <w:t>.</w:t>
      </w:r>
      <w:r w:rsidR="00C86AA9" w:rsidRPr="00935096">
        <w:rPr>
          <w:rFonts w:ascii="Arial" w:hAnsi="Arial" w:cs="Arial"/>
        </w:rPr>
        <w:t xml:space="preserve"> </w:t>
      </w:r>
    </w:p>
    <w:p w:rsidR="00C86AA9" w:rsidRPr="00935096" w:rsidRDefault="00C86AA9" w:rsidP="00C86AA9">
      <w:pPr>
        <w:pStyle w:val="Tekstpodstawowy21"/>
        <w:widowControl w:val="0"/>
        <w:numPr>
          <w:ilvl w:val="0"/>
          <w:numId w:val="45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 xml:space="preserve">dostarczenia dokumentacji objętej niniejszą umową, pod adres wskazany w § 1 ust. 3 nn. umowy, </w:t>
      </w:r>
    </w:p>
    <w:p w:rsidR="00C86AA9" w:rsidRPr="00935096" w:rsidRDefault="00C86AA9" w:rsidP="00C86AA9">
      <w:pPr>
        <w:widowControl w:val="0"/>
        <w:numPr>
          <w:ilvl w:val="0"/>
          <w:numId w:val="37"/>
        </w:numPr>
        <w:tabs>
          <w:tab w:val="left" w:pos="360"/>
        </w:tabs>
        <w:suppressAutoHyphens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Zamawiający zobowiązany jest do:</w:t>
      </w:r>
    </w:p>
    <w:p w:rsidR="00C86AA9" w:rsidRPr="00935096" w:rsidRDefault="00C86AA9" w:rsidP="00C86AA9">
      <w:pPr>
        <w:pStyle w:val="Tekstpodstawowy21"/>
        <w:widowControl w:val="0"/>
        <w:numPr>
          <w:ilvl w:val="0"/>
          <w:numId w:val="46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 xml:space="preserve">sprawnej i efektywnej koordynacji zadania, w tym uzgadniania wszystkich kwestii merytorycznych, mających wpływ na prawidłową i efektywną realizację umowy, </w:t>
      </w:r>
    </w:p>
    <w:p w:rsidR="00C86AA9" w:rsidRPr="00935096" w:rsidRDefault="00C86AA9" w:rsidP="00C86AA9">
      <w:pPr>
        <w:pStyle w:val="Tekstpodstawowy21"/>
        <w:widowControl w:val="0"/>
        <w:numPr>
          <w:ilvl w:val="0"/>
          <w:numId w:val="46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sprawnego i terminowego przeprowadzenia procedury odbioru końcowego,</w:t>
      </w:r>
    </w:p>
    <w:p w:rsidR="00C86AA9" w:rsidRPr="00935096" w:rsidRDefault="00C86AA9" w:rsidP="00C86AA9">
      <w:pPr>
        <w:pStyle w:val="Tekstpodstawowy21"/>
        <w:widowControl w:val="0"/>
        <w:numPr>
          <w:ilvl w:val="0"/>
          <w:numId w:val="46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zapłaty Wykonawcy jego wynagrodzenia na zasadach i w terminach określonych niniejszą umową.</w:t>
      </w:r>
    </w:p>
    <w:p w:rsidR="00C86AA9" w:rsidRPr="00935096" w:rsidRDefault="00C86AA9" w:rsidP="00935096">
      <w:pPr>
        <w:spacing w:before="120" w:after="120" w:line="240" w:lineRule="auto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4</w:t>
      </w:r>
    </w:p>
    <w:p w:rsidR="00C86AA9" w:rsidRPr="00935096" w:rsidRDefault="00C86AA9" w:rsidP="00C86AA9">
      <w:pPr>
        <w:widowControl w:val="0"/>
        <w:numPr>
          <w:ilvl w:val="0"/>
          <w:numId w:val="38"/>
        </w:numPr>
        <w:tabs>
          <w:tab w:val="left" w:pos="360"/>
        </w:tabs>
        <w:suppressAutoHyphens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 zakresie obejmującym </w:t>
      </w:r>
      <w:r w:rsidR="003A0B76">
        <w:rPr>
          <w:rFonts w:ascii="Arial" w:hAnsi="Arial" w:cs="Arial"/>
          <w:sz w:val="20"/>
          <w:szCs w:val="20"/>
        </w:rPr>
        <w:t>dostaw</w:t>
      </w:r>
      <w:r w:rsidRPr="00935096">
        <w:rPr>
          <w:rFonts w:ascii="Arial" w:hAnsi="Arial" w:cs="Arial"/>
          <w:sz w:val="20"/>
          <w:szCs w:val="20"/>
        </w:rPr>
        <w:t xml:space="preserve"> Wykonawca:</w:t>
      </w:r>
    </w:p>
    <w:p w:rsidR="00C86AA9" w:rsidRPr="00935096" w:rsidRDefault="00C86AA9" w:rsidP="00C86AA9">
      <w:pPr>
        <w:widowControl w:val="0"/>
        <w:numPr>
          <w:ilvl w:val="0"/>
          <w:numId w:val="47"/>
        </w:numPr>
        <w:tabs>
          <w:tab w:val="clear" w:pos="360"/>
          <w:tab w:val="num" w:pos="709"/>
        </w:tabs>
        <w:suppressAutoHyphens/>
        <w:spacing w:before="12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zobowiązuje się zrealizować przedmiot umowy na bazie fabrycznie wykonanych, nowych produktów i urządzeń, w tym fabrycznie nowych systemów operacyjnych (nieużywanych oraz nie aktywowanych nigdy wcześniej na innych urządzeniach oraz pochodzących z legalnego źródła sprzedaży), przy czym przedmiotowe produkty i urządzenia powinny odpowiadać wymogom przewidzianym przepisami prawa polskiego,</w:t>
      </w:r>
    </w:p>
    <w:p w:rsidR="00C86AA9" w:rsidRPr="00935096" w:rsidRDefault="00C86AA9" w:rsidP="00C86AA9">
      <w:pPr>
        <w:widowControl w:val="0"/>
        <w:numPr>
          <w:ilvl w:val="0"/>
          <w:numId w:val="47"/>
        </w:numPr>
        <w:tabs>
          <w:tab w:val="clear" w:pos="360"/>
          <w:tab w:val="num" w:pos="709"/>
        </w:tabs>
        <w:suppressAutoHyphens/>
        <w:spacing w:before="12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zobowiązuje się skompletować na czas odbioru końcowego, przewidzianą prawem dokumentację, dotyczącą dostarczonych elementów wyposażenia, w tym karty katalogowe, instrukcje obsługi, karty gwarancyjne, certyfikaty autentyczności dla licencji systemów operacyjnych itp.,</w:t>
      </w:r>
    </w:p>
    <w:p w:rsidR="00C86AA9" w:rsidRPr="00935096" w:rsidRDefault="00C86AA9" w:rsidP="00C86AA9">
      <w:pPr>
        <w:widowControl w:val="0"/>
        <w:numPr>
          <w:ilvl w:val="0"/>
          <w:numId w:val="47"/>
        </w:numPr>
        <w:tabs>
          <w:tab w:val="clear" w:pos="360"/>
          <w:tab w:val="num" w:pos="709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nie ma prawa dostarczyć produktów i urządzeń sklasyfikowanych jako pozaklasowe lub pozagatunkowe.</w:t>
      </w:r>
    </w:p>
    <w:p w:rsidR="00C86AA9" w:rsidRPr="00935096" w:rsidRDefault="00C86AA9" w:rsidP="00C86AA9">
      <w:pPr>
        <w:widowControl w:val="0"/>
        <w:numPr>
          <w:ilvl w:val="0"/>
          <w:numId w:val="38"/>
        </w:numPr>
        <w:tabs>
          <w:tab w:val="left" w:pos="360"/>
        </w:tabs>
        <w:suppressAutoHyphens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 zakresie obejmującym </w:t>
      </w:r>
      <w:r w:rsidR="003A0B76">
        <w:rPr>
          <w:rFonts w:ascii="Arial" w:hAnsi="Arial" w:cs="Arial"/>
          <w:sz w:val="20"/>
          <w:szCs w:val="20"/>
        </w:rPr>
        <w:t>usług</w:t>
      </w:r>
      <w:r w:rsidRPr="00935096">
        <w:rPr>
          <w:rFonts w:ascii="Arial" w:hAnsi="Arial" w:cs="Arial"/>
          <w:sz w:val="20"/>
          <w:szCs w:val="20"/>
        </w:rPr>
        <w:t xml:space="preserve"> Wykonawca:</w:t>
      </w:r>
    </w:p>
    <w:p w:rsidR="00C86AA9" w:rsidRPr="00935096" w:rsidRDefault="00C86AA9" w:rsidP="00C86AA9">
      <w:pPr>
        <w:widowControl w:val="0"/>
        <w:numPr>
          <w:ilvl w:val="0"/>
          <w:numId w:val="48"/>
        </w:numPr>
        <w:tabs>
          <w:tab w:val="clear" w:pos="360"/>
          <w:tab w:val="num" w:pos="709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zobowiązuje się do prawidłowego wykonania przedmiotu umowy, zgodnie z niniejszą umową i obowiązującymi przepisami prawa, przez osoby posiadające odpowiednie kwalifikacje zawodowe i wymagane uprawnienia oraz ponosi odpowiedzialność z tego tytułu,</w:t>
      </w:r>
    </w:p>
    <w:p w:rsidR="00C86AA9" w:rsidRPr="00935096" w:rsidRDefault="00C86AA9" w:rsidP="00C86AA9">
      <w:pPr>
        <w:widowControl w:val="0"/>
        <w:numPr>
          <w:ilvl w:val="0"/>
          <w:numId w:val="48"/>
        </w:numPr>
        <w:tabs>
          <w:tab w:val="clear" w:pos="360"/>
          <w:tab w:val="num" w:pos="709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gwarantuje, że przedmiot umowy zostanie wykonany w sposób zapewniający uzyskanie pozytywnej weryfikacji Systemu Zarządzania Bezpieczeństwem Informacji, przygotowanego i wdrożonego u Zamawiającego - audytem bezpieczeństwa przeprowadzonym zgodnie z przepisami art. 15 ustawy z dnia 5 lipca 2018r. o krajowym systemie cyberbezpieczeństwa (</w:t>
      </w:r>
      <w:proofErr w:type="spellStart"/>
      <w:r w:rsidRPr="00935096">
        <w:rPr>
          <w:rFonts w:ascii="Arial" w:hAnsi="Arial" w:cs="Arial"/>
          <w:sz w:val="20"/>
          <w:szCs w:val="20"/>
        </w:rPr>
        <w:t>Dz.U</w:t>
      </w:r>
      <w:proofErr w:type="spellEnd"/>
      <w:r w:rsidRPr="00935096">
        <w:rPr>
          <w:rFonts w:ascii="Arial" w:hAnsi="Arial" w:cs="Arial"/>
          <w:sz w:val="20"/>
          <w:szCs w:val="20"/>
        </w:rPr>
        <w:t>. z 2026r. poz. 20 ze zm.).</w:t>
      </w:r>
    </w:p>
    <w:p w:rsidR="00C86AA9" w:rsidRPr="00935096" w:rsidRDefault="00C86AA9" w:rsidP="00C86AA9">
      <w:pPr>
        <w:widowControl w:val="0"/>
        <w:numPr>
          <w:ilvl w:val="0"/>
          <w:numId w:val="38"/>
        </w:numPr>
        <w:tabs>
          <w:tab w:val="left" w:pos="360"/>
        </w:tabs>
        <w:suppressAutoHyphens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Zamawiający zobowiązuje się udzielić Wykonawcy wszelkich niezbędnych informacji w przebiegu realizacji przedmiotu umowy.</w:t>
      </w:r>
    </w:p>
    <w:p w:rsidR="00C86AA9" w:rsidRPr="00935096" w:rsidRDefault="00C86AA9" w:rsidP="00C86AA9">
      <w:pPr>
        <w:widowControl w:val="0"/>
        <w:numPr>
          <w:ilvl w:val="0"/>
          <w:numId w:val="38"/>
        </w:numPr>
        <w:tabs>
          <w:tab w:val="left" w:pos="360"/>
        </w:tabs>
        <w:suppressAutoHyphens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lastRenderedPageBreak/>
        <w:t>Wykonawca zobowiązuje się do utrzymania w tajemnicy i nie ujawniania osobom trzecim wszelkich informacji ani dokumentów uzyskanych w trakcie realizacji umowy.</w:t>
      </w:r>
    </w:p>
    <w:p w:rsidR="00C86AA9" w:rsidRPr="00935096" w:rsidRDefault="00C86AA9" w:rsidP="00C86AA9">
      <w:pPr>
        <w:widowControl w:val="0"/>
        <w:numPr>
          <w:ilvl w:val="0"/>
          <w:numId w:val="38"/>
        </w:numPr>
        <w:tabs>
          <w:tab w:val="left" w:pos="360"/>
        </w:tabs>
        <w:suppressAutoHyphens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Prawa autorskie majątkowe na wszystkich polach eksploatacji w odniesieniu do wszystkich dokumentów dostarczonych przez Wykonawcę w trakcie realizacji niniejszej umowy, przechodzą w ramach wynagrodzenia umownego wskazanego w § 5 ust. 1 umowy, na rzecz Zamawiającego z chwilą ich dostarczenia Zamawiającemu.</w:t>
      </w:r>
    </w:p>
    <w:p w:rsidR="00C86AA9" w:rsidRPr="00935096" w:rsidRDefault="00C86AA9" w:rsidP="00C86AA9">
      <w:pPr>
        <w:widowControl w:val="0"/>
        <w:numPr>
          <w:ilvl w:val="0"/>
          <w:numId w:val="38"/>
        </w:numPr>
        <w:tabs>
          <w:tab w:val="left" w:pos="360"/>
        </w:tabs>
        <w:suppressAutoHyphens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Wzajemne udostępnienie danych osobowych pracowników i współpracowników Stron.</w:t>
      </w:r>
    </w:p>
    <w:p w:rsidR="00C86AA9" w:rsidRPr="00935096" w:rsidRDefault="00C86AA9" w:rsidP="00C86AA9">
      <w:pPr>
        <w:widowControl w:val="0"/>
        <w:numPr>
          <w:ilvl w:val="0"/>
          <w:numId w:val="42"/>
        </w:numPr>
        <w:tabs>
          <w:tab w:val="clear" w:pos="360"/>
          <w:tab w:val="left" w:pos="851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Strony wzajemnie udostępniają sobie dane swoich pracowników i współpracowników zaangażowanych w wykonywanie umowy, w celu umożliwienia utrzymywania bieżącego kontaktu przy jej realizacji, a także - w zależności od specyfiki współpracy, umożliwienia dostępu fizycznego do nieruchomości drugiej Strony lub dostępu do systemów teleinformatycznych drugiej Strony.</w:t>
      </w:r>
    </w:p>
    <w:p w:rsidR="00C86AA9" w:rsidRPr="00935096" w:rsidRDefault="00C86AA9" w:rsidP="00C86AA9">
      <w:pPr>
        <w:widowControl w:val="0"/>
        <w:numPr>
          <w:ilvl w:val="0"/>
          <w:numId w:val="42"/>
        </w:numPr>
        <w:tabs>
          <w:tab w:val="clear" w:pos="360"/>
          <w:tab w:val="left" w:pos="851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 celu zawarcia i wykonywania umowy, Strony wzajemnie udostępniają sobie dane osobowe osób reprezentujących Strony, w tym pełnomocników lub członków organów w celu umożliwienia kontaktu między Stronami jak i weryfikacji umocowania przedstawicieli Stron.</w:t>
      </w:r>
    </w:p>
    <w:p w:rsidR="00C86AA9" w:rsidRPr="00935096" w:rsidRDefault="00C86AA9" w:rsidP="00C86AA9">
      <w:pPr>
        <w:widowControl w:val="0"/>
        <w:numPr>
          <w:ilvl w:val="0"/>
          <w:numId w:val="42"/>
        </w:numPr>
        <w:tabs>
          <w:tab w:val="clear" w:pos="360"/>
          <w:tab w:val="left" w:pos="851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Wskutek wzajemnego udostępnienia danych osobowych osób wskazanych w </w:t>
      </w:r>
      <w:proofErr w:type="spellStart"/>
      <w:r w:rsidRPr="00935096">
        <w:rPr>
          <w:rFonts w:ascii="Arial" w:hAnsi="Arial" w:cs="Arial"/>
          <w:sz w:val="20"/>
          <w:szCs w:val="20"/>
        </w:rPr>
        <w:t>ppkt</w:t>
      </w:r>
      <w:proofErr w:type="spellEnd"/>
      <w:r w:rsidRPr="00935096">
        <w:rPr>
          <w:rFonts w:ascii="Arial" w:hAnsi="Arial" w:cs="Arial"/>
          <w:sz w:val="20"/>
          <w:szCs w:val="20"/>
        </w:rPr>
        <w:t xml:space="preserve"> 1) oraz 2) powyżej, Strony stają się niezależnymi administratorami udostępnionych im danych. Każda ze Stron jako administrator udostępnionych jej danych osobowych samodzielnie decyduje o celach i środkach przetwarzania udostępnionych jej danych osobowych, w granicach obowiązującego prawa i ponosi za to odpowiedzialność.</w:t>
      </w:r>
    </w:p>
    <w:p w:rsidR="00C86AA9" w:rsidRPr="00935096" w:rsidRDefault="00C86AA9" w:rsidP="00C86AA9">
      <w:pPr>
        <w:widowControl w:val="0"/>
        <w:numPr>
          <w:ilvl w:val="0"/>
          <w:numId w:val="42"/>
        </w:numPr>
        <w:tabs>
          <w:tab w:val="clear" w:pos="360"/>
          <w:tab w:val="left" w:pos="851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Strony wzajemnie przekażą swoim pracownikom i współpracownikom treść określonych przez drugą Stronę informacji o danych osobowych, dotyczącej pracowników i współpracowników drugiej Strony, przed udostępnieniem ich danych osobowych drugiej Stronie, udokumentują to przekazanie, a także będą przechowywały dokumentację przekazania w sposób zapewniający jej dostępność oraz integralność przez czas trwania umowy, a także 5 lat dłużej.</w:t>
      </w:r>
    </w:p>
    <w:p w:rsidR="00C86AA9" w:rsidRPr="00935096" w:rsidRDefault="00C86AA9" w:rsidP="00C86AA9">
      <w:pPr>
        <w:widowControl w:val="0"/>
        <w:numPr>
          <w:ilvl w:val="0"/>
          <w:numId w:val="42"/>
        </w:numPr>
        <w:tabs>
          <w:tab w:val="clear" w:pos="360"/>
          <w:tab w:val="left" w:pos="851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Jeśli przedstawiciel Strony umowy nie wskaże inaczej - w formie pisemnej, elektronicznej lub e-mailowej, druga Strona w wykonaniu obowiązku z </w:t>
      </w:r>
      <w:proofErr w:type="spellStart"/>
      <w:r w:rsidRPr="00935096">
        <w:rPr>
          <w:rFonts w:ascii="Arial" w:hAnsi="Arial" w:cs="Arial"/>
          <w:sz w:val="20"/>
          <w:szCs w:val="20"/>
        </w:rPr>
        <w:t>ppkt</w:t>
      </w:r>
      <w:proofErr w:type="spellEnd"/>
      <w:r w:rsidRPr="00935096">
        <w:rPr>
          <w:rFonts w:ascii="Arial" w:hAnsi="Arial" w:cs="Arial"/>
          <w:sz w:val="20"/>
          <w:szCs w:val="20"/>
        </w:rPr>
        <w:t xml:space="preserve"> 4), powinna użyć treści informacji o danych osobowych dotyczącej pracowników i współpracowników drugiej Strony, dostępnej na stronie www………….. (wersja Wykonawcy), www…………… (wersja Zamawiającego).</w:t>
      </w:r>
    </w:p>
    <w:p w:rsidR="00C86AA9" w:rsidRPr="00935096" w:rsidRDefault="00C86AA9" w:rsidP="00935096">
      <w:pPr>
        <w:pStyle w:val="Akapitzlist"/>
        <w:tabs>
          <w:tab w:val="left" w:pos="375"/>
          <w:tab w:val="left" w:pos="720"/>
        </w:tabs>
        <w:spacing w:before="120" w:after="120" w:line="240" w:lineRule="auto"/>
        <w:ind w:left="360"/>
        <w:contextualSpacing w:val="0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5</w:t>
      </w:r>
    </w:p>
    <w:p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Strony ustalają wynagrodzenie umowne Wykonawcy za wykonanie przedmiotu zamówienia, w wysokości netto: ………….. PLN (słownie złotych: ………………………………….) tj. brutto: ………….. PLN (słownie złotych: ………………………………….).</w:t>
      </w:r>
    </w:p>
    <w:p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Wynagrodzenie, o którym mowa w ust. 1, obejmuje całkowitą wartość przedmiotu zamówienia wraz z podatkiem VAT, cłem, kosztami transportu oraz wszelkimi innymi kosztami związanymi z realizacją niniejszej umowy. Wykonawca oświadcza, iż rzetelnie ocenił wszystkie koszty wykonania niniejszej umowy i na tej podstawie określił wysokość zaoferowanego wynagrodzenia ryczałtowego. Ryzyko nie uwzględnienia w zaoferowanym wynagrodzeniu wszystkich kosztów wykonania umowy ponosi Wykonawca.</w:t>
      </w:r>
    </w:p>
    <w:p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Płatność wynagrodzenia umownego Wykonawcy, nastąpi po odbiorze końcowym przedmiotu zamówienia.</w:t>
      </w:r>
    </w:p>
    <w:p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Podstawą formalno-prawną do wystawienia faktury i żądania przez Wykonawcę wynagrodzenia za zrealizowany przedmiot zamówienia, będzie podpisany przez Zamawiającego protokół odbioru końcowego, sporządzony na bazie procedury określonej w § 7.</w:t>
      </w:r>
    </w:p>
    <w:p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Płatność należności Wykonawcy z tytułu rozliczenia końcowego przedmiotu umowy, ustala się do </w:t>
      </w:r>
      <w:r w:rsidRPr="00935096">
        <w:rPr>
          <w:rFonts w:ascii="Arial" w:hAnsi="Arial" w:cs="Arial"/>
          <w:b/>
          <w:bCs/>
          <w:sz w:val="20"/>
          <w:szCs w:val="20"/>
        </w:rPr>
        <w:t>……..</w:t>
      </w:r>
      <w:r w:rsidRPr="00935096">
        <w:rPr>
          <w:rFonts w:ascii="Arial" w:hAnsi="Arial" w:cs="Arial"/>
          <w:b/>
          <w:sz w:val="20"/>
          <w:szCs w:val="20"/>
        </w:rPr>
        <w:t xml:space="preserve"> dni</w:t>
      </w:r>
      <w:r w:rsidRPr="00935096">
        <w:rPr>
          <w:rFonts w:ascii="Arial" w:hAnsi="Arial" w:cs="Arial"/>
          <w:sz w:val="20"/>
          <w:szCs w:val="20"/>
        </w:rPr>
        <w:t xml:space="preserve"> licząc od dnia potwierdzonego przyjęcia faktury przez Zamawiającego.</w:t>
      </w:r>
    </w:p>
    <w:p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12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Płatność wynagrodzenia Wykonawcy z tytułu przyjętej przez Zamawiającego faktury, odbędzie się przelewem na konto wskazane przez Wykonawcę. </w:t>
      </w:r>
    </w:p>
    <w:p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12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Wykonawca oświadcza, że numer rachunku bankowego wskazany na fakturach wystawionych w związku z realizacją umowy, jest numerem zgłoszonym do Urzędu skarbowego i jest właściwym dla </w:t>
      </w:r>
      <w:r w:rsidRPr="00935096">
        <w:rPr>
          <w:rFonts w:ascii="Arial" w:hAnsi="Arial" w:cs="Arial"/>
          <w:sz w:val="20"/>
          <w:szCs w:val="20"/>
        </w:rPr>
        <w:lastRenderedPageBreak/>
        <w:t xml:space="preserve">dokonywania rozliczeń na zasadach podzielonej płatności </w:t>
      </w:r>
      <w:proofErr w:type="spellStart"/>
      <w:r w:rsidRPr="00935096">
        <w:rPr>
          <w:rFonts w:ascii="Arial" w:hAnsi="Arial" w:cs="Arial"/>
          <w:sz w:val="20"/>
          <w:szCs w:val="20"/>
        </w:rPr>
        <w:t>(spli</w:t>
      </w:r>
      <w:proofErr w:type="spellEnd"/>
      <w:r w:rsidRPr="00935096">
        <w:rPr>
          <w:rFonts w:ascii="Arial" w:hAnsi="Arial" w:cs="Arial"/>
          <w:sz w:val="20"/>
          <w:szCs w:val="20"/>
        </w:rPr>
        <w:t xml:space="preserve">t </w:t>
      </w:r>
      <w:proofErr w:type="spellStart"/>
      <w:r w:rsidRPr="00935096">
        <w:rPr>
          <w:rFonts w:ascii="Arial" w:hAnsi="Arial" w:cs="Arial"/>
          <w:sz w:val="20"/>
          <w:szCs w:val="20"/>
        </w:rPr>
        <w:t>payment</w:t>
      </w:r>
      <w:proofErr w:type="spellEnd"/>
      <w:r w:rsidRPr="00935096">
        <w:rPr>
          <w:rFonts w:ascii="Arial" w:hAnsi="Arial" w:cs="Arial"/>
          <w:sz w:val="20"/>
          <w:szCs w:val="20"/>
        </w:rPr>
        <w:t>), zgodnie z przepisami ustawy z dnia 11 marca 2004r. o podatku od towarów i usług (Dz.U. z 2025r. poz. 775 ze zm.).</w:t>
      </w:r>
    </w:p>
    <w:p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12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Dane Zamawiającego do faktury:</w:t>
      </w:r>
    </w:p>
    <w:p w:rsidR="00941490" w:rsidRDefault="00C86AA9" w:rsidP="00935096">
      <w:pPr>
        <w:spacing w:before="0" w:after="0" w:line="276" w:lineRule="auto"/>
        <w:ind w:left="425"/>
        <w:rPr>
          <w:rFonts w:ascii="Arial" w:eastAsia="Arial Unicode MS" w:hAnsi="Arial" w:cs="Arial"/>
          <w:bCs/>
          <w:iCs/>
          <w:sz w:val="20"/>
          <w:szCs w:val="20"/>
        </w:rPr>
      </w:pPr>
      <w:r w:rsidRPr="00935096">
        <w:rPr>
          <w:rFonts w:ascii="Arial" w:eastAsia="Arial Unicode MS" w:hAnsi="Arial" w:cs="Arial"/>
          <w:bCs/>
          <w:iCs/>
          <w:sz w:val="20"/>
          <w:szCs w:val="20"/>
        </w:rPr>
        <w:t>Nabywca</w:t>
      </w:r>
      <w:r w:rsidRPr="00935096">
        <w:rPr>
          <w:rFonts w:ascii="Arial" w:eastAsia="Arial Unicode MS" w:hAnsi="Arial" w:cs="Arial"/>
          <w:bCs/>
          <w:sz w:val="20"/>
          <w:szCs w:val="20"/>
        </w:rPr>
        <w:t>/Odbiorca</w:t>
      </w:r>
      <w:r w:rsidRPr="00935096">
        <w:rPr>
          <w:rFonts w:ascii="Arial" w:eastAsia="Arial Unicode MS" w:hAnsi="Arial" w:cs="Arial"/>
          <w:bCs/>
          <w:iCs/>
          <w:sz w:val="20"/>
          <w:szCs w:val="20"/>
        </w:rPr>
        <w:t xml:space="preserve">: </w:t>
      </w:r>
    </w:p>
    <w:p w:rsidR="00C86AA9" w:rsidRPr="00935096" w:rsidRDefault="00941490" w:rsidP="00935096">
      <w:pPr>
        <w:spacing w:before="0" w:after="0" w:line="276" w:lineRule="auto"/>
        <w:ind w:left="425"/>
        <w:rPr>
          <w:rFonts w:ascii="Arial" w:eastAsia="Arial Unicode MS" w:hAnsi="Arial" w:cs="Arial"/>
          <w:bCs/>
          <w:sz w:val="20"/>
          <w:szCs w:val="20"/>
        </w:rPr>
      </w:pPr>
      <w:r>
        <w:rPr>
          <w:rFonts w:ascii="Arial" w:eastAsia="Arial Unicode MS" w:hAnsi="Arial" w:cs="Arial"/>
          <w:bCs/>
          <w:iCs/>
          <w:sz w:val="20"/>
          <w:szCs w:val="20"/>
        </w:rPr>
        <w:t>Zakład Gospodarki Komunalnej i Mieszkaniowej Sp. z o.o. w Bisztynku , ul. Słoneczna 3, 11-230 Bisztynek, NIP 743 202 32 53 REGON 281365620</w:t>
      </w:r>
    </w:p>
    <w:p w:rsidR="00C86AA9" w:rsidRPr="00935096" w:rsidRDefault="00C86AA9" w:rsidP="00935096">
      <w:pPr>
        <w:tabs>
          <w:tab w:val="left" w:pos="375"/>
          <w:tab w:val="left" w:pos="720"/>
        </w:tabs>
        <w:spacing w:before="120" w:after="120" w:line="240" w:lineRule="auto"/>
        <w:ind w:left="17"/>
        <w:jc w:val="center"/>
        <w:rPr>
          <w:rFonts w:ascii="Arial" w:eastAsia="Lucida Sans Unicode" w:hAnsi="Arial" w:cs="Arial"/>
          <w:bCs/>
          <w:sz w:val="20"/>
          <w:szCs w:val="20"/>
        </w:rPr>
      </w:pPr>
      <w:bookmarkStart w:id="2" w:name="_Hlk116386991"/>
      <w:r w:rsidRPr="00935096">
        <w:rPr>
          <w:rFonts w:ascii="Arial" w:eastAsia="Lucida Sans Unicode" w:hAnsi="Arial" w:cs="Arial"/>
          <w:bCs/>
          <w:sz w:val="20"/>
          <w:szCs w:val="20"/>
        </w:rPr>
        <w:t>§ 6</w:t>
      </w:r>
    </w:p>
    <w:bookmarkEnd w:id="2"/>
    <w:p w:rsidR="00C86AA9" w:rsidRPr="00935096" w:rsidRDefault="00C86AA9" w:rsidP="00C86AA9">
      <w:pPr>
        <w:widowControl w:val="0"/>
        <w:numPr>
          <w:ilvl w:val="0"/>
          <w:numId w:val="40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Strony zastrzegają sobie prawo naliczenia kar umownych za nieterminowe i nienależyte wykonanie przedmiotu umowy.</w:t>
      </w:r>
    </w:p>
    <w:p w:rsidR="00C86AA9" w:rsidRPr="00935096" w:rsidRDefault="00C86AA9" w:rsidP="00C86AA9">
      <w:pPr>
        <w:widowControl w:val="0"/>
        <w:numPr>
          <w:ilvl w:val="0"/>
          <w:numId w:val="40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Wykonawca zapłaci Zamawiającemu kary umowne za:</w:t>
      </w:r>
    </w:p>
    <w:p w:rsidR="00C86AA9" w:rsidRPr="00935096" w:rsidRDefault="00C86AA9" w:rsidP="00C86AA9">
      <w:pPr>
        <w:widowControl w:val="0"/>
        <w:numPr>
          <w:ilvl w:val="0"/>
          <w:numId w:val="49"/>
        </w:numPr>
        <w:tabs>
          <w:tab w:val="left" w:pos="1068"/>
        </w:tabs>
        <w:suppressAutoHyphens/>
        <w:spacing w:before="120" w:after="0" w:line="240" w:lineRule="auto"/>
        <w:ind w:left="720" w:hanging="357"/>
        <w:jc w:val="both"/>
        <w:rPr>
          <w:rFonts w:ascii="Arial" w:hAnsi="Arial" w:cs="Arial"/>
          <w:strike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zwłokę w terminie wykonania przedmiotu zamówienia, o którym mowa w § 2 nn. umowy oraz w terminie usunięcia wad zgodnie z § 7 ust.1 i § 8 ust. 3 lub w okresie rękojmi - w wysokości 0,1% całkowitej wartości brutto przedmiotu zamówienia określonego § 5 ust.1 umowy, za każdy dzień zwłoki, </w:t>
      </w:r>
    </w:p>
    <w:p w:rsidR="00C86AA9" w:rsidRPr="00935096" w:rsidRDefault="00C86AA9" w:rsidP="00C86AA9">
      <w:pPr>
        <w:widowControl w:val="0"/>
        <w:numPr>
          <w:ilvl w:val="0"/>
          <w:numId w:val="49"/>
        </w:numPr>
        <w:tabs>
          <w:tab w:val="left" w:pos="1068"/>
        </w:tabs>
        <w:suppressAutoHyphens/>
        <w:spacing w:before="120" w:after="0" w:line="240" w:lineRule="auto"/>
        <w:ind w:left="720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rozwiązanie umowy lub odstąpienie od umowy z przyczyn zależnych od Wykonawcy - w wysokości 10% wartości brutto przedmiotu zamówienia określonego § 5 ust.1 umowy</w:t>
      </w:r>
    </w:p>
    <w:p w:rsidR="00C86AA9" w:rsidRPr="00935096" w:rsidRDefault="00C86AA9" w:rsidP="00C86AA9">
      <w:pPr>
        <w:widowControl w:val="0"/>
        <w:numPr>
          <w:ilvl w:val="0"/>
          <w:numId w:val="49"/>
        </w:numPr>
        <w:tabs>
          <w:tab w:val="left" w:pos="1068"/>
        </w:tabs>
        <w:suppressAutoHyphens/>
        <w:spacing w:before="120" w:after="0" w:line="240" w:lineRule="auto"/>
        <w:ind w:left="720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maksymalna wysokość kar umownych, których może dochodzić Zamawiający na podstawie niniejszej umowy, wynosi 20% wynagrodzenia brutto określonego w § 5 ust 1 umowy.</w:t>
      </w:r>
    </w:p>
    <w:p w:rsidR="00C86AA9" w:rsidRPr="00935096" w:rsidRDefault="00C86AA9" w:rsidP="00C86AA9">
      <w:pPr>
        <w:pStyle w:val="Tekstpodstawowywcity"/>
        <w:widowControl w:val="0"/>
        <w:numPr>
          <w:ilvl w:val="0"/>
          <w:numId w:val="40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Zamawiający zapłaci Wykonawcy odsetki za opóźnienie terminu płatności przysługującego Wykonawcy wynagrodzenia - w wysokości ustawowej.</w:t>
      </w:r>
    </w:p>
    <w:p w:rsidR="00C86AA9" w:rsidRPr="00935096" w:rsidRDefault="00C86AA9" w:rsidP="00C86AA9">
      <w:pPr>
        <w:pStyle w:val="Tekstpodstawowywcity"/>
        <w:widowControl w:val="0"/>
        <w:numPr>
          <w:ilvl w:val="0"/>
          <w:numId w:val="40"/>
        </w:numPr>
        <w:tabs>
          <w:tab w:val="left" w:pos="360"/>
        </w:tabs>
        <w:suppressAutoHyphens/>
        <w:spacing w:before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bCs/>
          <w:sz w:val="20"/>
          <w:szCs w:val="20"/>
        </w:rPr>
        <w:t xml:space="preserve">W przypadku rozwiązania umowy przez </w:t>
      </w:r>
      <w:r w:rsidRPr="00935096">
        <w:rPr>
          <w:rFonts w:ascii="Arial" w:hAnsi="Arial" w:cs="Arial"/>
          <w:sz w:val="20"/>
          <w:szCs w:val="20"/>
        </w:rPr>
        <w:t xml:space="preserve">Zamawiającego, </w:t>
      </w:r>
      <w:r w:rsidRPr="00935096">
        <w:rPr>
          <w:rFonts w:ascii="Arial" w:hAnsi="Arial" w:cs="Arial"/>
          <w:bCs/>
          <w:sz w:val="20"/>
          <w:szCs w:val="20"/>
        </w:rPr>
        <w:t xml:space="preserve">z przyczyn niezależnych od </w:t>
      </w:r>
      <w:r w:rsidRPr="00935096">
        <w:rPr>
          <w:rFonts w:ascii="Arial" w:hAnsi="Arial" w:cs="Arial"/>
          <w:sz w:val="20"/>
          <w:szCs w:val="20"/>
        </w:rPr>
        <w:t xml:space="preserve">Wykonawcy, </w:t>
      </w:r>
      <w:r w:rsidRPr="00935096">
        <w:rPr>
          <w:rFonts w:ascii="Arial" w:hAnsi="Arial" w:cs="Arial"/>
          <w:bCs/>
          <w:sz w:val="20"/>
          <w:szCs w:val="20"/>
        </w:rPr>
        <w:t xml:space="preserve">koszty związane z produktami i urządzeniami zakupionymi przez Wykonawcę do czasu powzięcia wiadomości o  rozwiązaniu umowy - pokryje </w:t>
      </w:r>
      <w:r w:rsidRPr="00935096">
        <w:rPr>
          <w:rFonts w:ascii="Arial" w:hAnsi="Arial" w:cs="Arial"/>
          <w:sz w:val="20"/>
          <w:szCs w:val="20"/>
        </w:rPr>
        <w:t>Zamawiający</w:t>
      </w:r>
      <w:r w:rsidRPr="00935096">
        <w:rPr>
          <w:rFonts w:ascii="Arial" w:hAnsi="Arial" w:cs="Arial"/>
          <w:bCs/>
          <w:sz w:val="20"/>
          <w:szCs w:val="20"/>
        </w:rPr>
        <w:t>.</w:t>
      </w:r>
    </w:p>
    <w:p w:rsidR="00C86AA9" w:rsidRPr="00935096" w:rsidRDefault="00C86AA9" w:rsidP="00C86AA9">
      <w:pPr>
        <w:pStyle w:val="Tekstpodstawowywcity"/>
        <w:widowControl w:val="0"/>
        <w:numPr>
          <w:ilvl w:val="0"/>
          <w:numId w:val="40"/>
        </w:numPr>
        <w:tabs>
          <w:tab w:val="left" w:pos="360"/>
        </w:tabs>
        <w:suppressAutoHyphens/>
        <w:spacing w:before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bCs/>
          <w:sz w:val="20"/>
          <w:szCs w:val="20"/>
        </w:rPr>
        <w:t xml:space="preserve">Zamawiający zastrzega sobie prawo dochodzenia naprawienia szkody, która nie została pokryta zastrzeżonymi karami umownymi.  </w:t>
      </w:r>
    </w:p>
    <w:p w:rsidR="00C86AA9" w:rsidRPr="00935096" w:rsidRDefault="00C86AA9" w:rsidP="00935096">
      <w:pPr>
        <w:spacing w:before="120" w:after="120" w:line="240" w:lineRule="auto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7</w:t>
      </w:r>
    </w:p>
    <w:p w:rsidR="00C86AA9" w:rsidRPr="00935096" w:rsidRDefault="00C86AA9" w:rsidP="00C86AA9">
      <w:pPr>
        <w:widowControl w:val="0"/>
        <w:numPr>
          <w:ilvl w:val="0"/>
          <w:numId w:val="31"/>
        </w:numPr>
        <w:tabs>
          <w:tab w:val="clear" w:pos="567"/>
          <w:tab w:val="num" w:pos="284"/>
          <w:tab w:val="left" w:pos="360"/>
        </w:tabs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Jeżeli w toku czynności odbioru końcowego, w przedmiocie zrealizowanego zamówienia zostaną stwierdzone wady - Zamawiający może odmówić jego odbioru lub dokonać odbioru warunkowego, określając czas do usunięcia stwierdzonych wad.</w:t>
      </w:r>
    </w:p>
    <w:p w:rsidR="00C86AA9" w:rsidRPr="00935096" w:rsidRDefault="00C86AA9" w:rsidP="00C86AA9">
      <w:pPr>
        <w:widowControl w:val="0"/>
        <w:numPr>
          <w:ilvl w:val="0"/>
          <w:numId w:val="31"/>
        </w:numPr>
        <w:tabs>
          <w:tab w:val="clear" w:pos="567"/>
          <w:tab w:val="num" w:pos="284"/>
          <w:tab w:val="left" w:pos="360"/>
        </w:tabs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Jeżeli stwierdzone wady nie nadają się do usunięcia, a wg Zamawiającego mogą one limitować użytkowanie przedmiotu umowy - Zamawiający może żądać wykonania przedmiotu umowy lub jego części po raz drugi na koszt Wykonawcy, zachowując przy tym prawo domagania się od Wykonawcy naprawienia szkody wynikłej z opóźnienia w umownej realizacji dostawy.</w:t>
      </w:r>
    </w:p>
    <w:p w:rsidR="00C86AA9" w:rsidRPr="00935096" w:rsidRDefault="00C86AA9" w:rsidP="00C86AA9">
      <w:pPr>
        <w:widowControl w:val="0"/>
        <w:numPr>
          <w:ilvl w:val="0"/>
          <w:numId w:val="31"/>
        </w:numPr>
        <w:tabs>
          <w:tab w:val="clear" w:pos="567"/>
          <w:tab w:val="num" w:pos="284"/>
          <w:tab w:val="left" w:pos="360"/>
        </w:tabs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Wykonawca nie może odmówić usunięcia stwierdzonych wad, bez względu na wysokość związanych z tym kosztów i zobowiązany jest do usunięcia tych wad w terminach wyznaczonych przez Zamawiającego.</w:t>
      </w:r>
    </w:p>
    <w:p w:rsidR="00C86AA9" w:rsidRPr="00935096" w:rsidRDefault="00C86AA9" w:rsidP="00C86AA9">
      <w:pPr>
        <w:widowControl w:val="0"/>
        <w:numPr>
          <w:ilvl w:val="0"/>
          <w:numId w:val="31"/>
        </w:numPr>
        <w:tabs>
          <w:tab w:val="clear" w:pos="567"/>
          <w:tab w:val="num" w:pos="284"/>
          <w:tab w:val="left" w:pos="360"/>
        </w:tabs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Na wniosek Wykonawcy, komisja w składzie powołanym przez Zamawiającego dokona przeglądu i oceny przedmiotu zamówienia oraz sporządzi przy udziale upełnomocnionych przedstawicieli Wykonawcy stosowny do okoliczności protokół z odbioru końcowego przedmiotu zamówienia. </w:t>
      </w:r>
    </w:p>
    <w:p w:rsidR="00C86AA9" w:rsidRPr="00935096" w:rsidRDefault="00C86AA9" w:rsidP="00C86AA9">
      <w:pPr>
        <w:pStyle w:val="Akapitzlist"/>
        <w:numPr>
          <w:ilvl w:val="0"/>
          <w:numId w:val="31"/>
        </w:numPr>
        <w:tabs>
          <w:tab w:val="clear" w:pos="567"/>
          <w:tab w:val="num" w:pos="284"/>
        </w:tabs>
        <w:autoSpaceDE w:val="0"/>
        <w:autoSpaceDN w:val="0"/>
        <w:adjustRightInd w:val="0"/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935096">
        <w:rPr>
          <w:rFonts w:ascii="Arial" w:hAnsi="Arial" w:cs="Arial"/>
          <w:sz w:val="20"/>
          <w:szCs w:val="20"/>
        </w:rPr>
        <w:t>Warunkiem prawomocności odbioru końcowego przedmiotu zamówienia, będzie podpisany przez Zamawiającego protokół odbioru końcowego.</w:t>
      </w:r>
    </w:p>
    <w:p w:rsidR="00C86AA9" w:rsidRPr="00935096" w:rsidRDefault="00C86AA9" w:rsidP="00C86AA9">
      <w:pPr>
        <w:pStyle w:val="Akapitzlist"/>
        <w:numPr>
          <w:ilvl w:val="0"/>
          <w:numId w:val="31"/>
        </w:numPr>
        <w:tabs>
          <w:tab w:val="clear" w:pos="567"/>
          <w:tab w:val="num" w:pos="284"/>
        </w:tabs>
        <w:autoSpaceDE w:val="0"/>
        <w:autoSpaceDN w:val="0"/>
        <w:adjustRightInd w:val="0"/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935096">
        <w:rPr>
          <w:rFonts w:ascii="Arial" w:hAnsi="Arial" w:cs="Arial"/>
          <w:sz w:val="20"/>
          <w:szCs w:val="20"/>
          <w:lang w:eastAsia="pl-PL"/>
        </w:rPr>
        <w:t xml:space="preserve">W ramach procedury odbioru związanej z wykonaniem </w:t>
      </w:r>
      <w:r w:rsidRPr="00935096">
        <w:rPr>
          <w:rFonts w:ascii="Arial" w:hAnsi="Arial" w:cs="Arial"/>
          <w:sz w:val="20"/>
          <w:szCs w:val="20"/>
        </w:rPr>
        <w:t xml:space="preserve">przedmiotu </w:t>
      </w:r>
      <w:r w:rsidRPr="00935096">
        <w:rPr>
          <w:rFonts w:ascii="Arial" w:hAnsi="Arial" w:cs="Arial"/>
          <w:sz w:val="20"/>
          <w:szCs w:val="20"/>
          <w:lang w:eastAsia="pl-PL"/>
        </w:rPr>
        <w:t xml:space="preserve">umowy, Zamawiający zastrzega sobie prawo weryfikacji, czy oprogramowanie i powiązane z nim elementy, takie jak certyfikaty/etykiety producenta oprogramowania dołączone do oprogramowania, są oryginalne i licencjonowane zgodnie z prawem. W powyższym celu Zamawiający może zwrócić się do przedstawicieli producenta danego oprogramowania z prośbą o weryfikację, czy oferowane oprogramowanie i materiały do niego dołączone są oryginalne. W przypadku identyfikacji nielicencjonowanego lub podrobionego </w:t>
      </w:r>
      <w:r w:rsidRPr="00935096">
        <w:rPr>
          <w:rFonts w:ascii="Arial" w:hAnsi="Arial" w:cs="Arial"/>
          <w:sz w:val="20"/>
          <w:szCs w:val="20"/>
          <w:lang w:eastAsia="pl-PL"/>
        </w:rPr>
        <w:lastRenderedPageBreak/>
        <w:t>oprogramowania lub jego elementów, w tym podrobionych lub przerobionych certyfikatów/etykiet producenta, Zamawiający zastrzega sobie prawo do wstrzymania płatności do czasu dostarczenia oprogramowania i certyfikatów/etykiet należycie licencjonowanych i oryginalnych, względnie do odstąpienia od umowy, z uwzględnieniem konsekwencji określonych w § 6 ust. 2 pkt 1 i 2 umowy. Ponadto powyższe informacje zostaną przekazane właściwym organom w celu wszczęcia stosownych postępowań.</w:t>
      </w:r>
    </w:p>
    <w:p w:rsidR="00C86AA9" w:rsidRPr="00935096" w:rsidRDefault="00C86AA9" w:rsidP="00935096">
      <w:pPr>
        <w:spacing w:before="120" w:after="120" w:line="240" w:lineRule="auto"/>
        <w:jc w:val="center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§ 8</w:t>
      </w:r>
    </w:p>
    <w:p w:rsidR="00C86AA9" w:rsidRPr="00935096" w:rsidRDefault="00C86AA9" w:rsidP="00C86AA9">
      <w:pPr>
        <w:pStyle w:val="Tekstpodstawowy21"/>
        <w:widowControl w:val="0"/>
        <w:numPr>
          <w:ilvl w:val="0"/>
          <w:numId w:val="41"/>
        </w:numPr>
        <w:tabs>
          <w:tab w:val="left" w:pos="360"/>
        </w:tabs>
        <w:spacing w:before="120" w:after="0" w:line="240" w:lineRule="auto"/>
        <w:ind w:left="357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 xml:space="preserve">Okres gwarancji jakości na zrealizowany i odebrany przedmiot zamówienia, określa się na </w:t>
      </w:r>
      <w:r w:rsidR="007335B3">
        <w:rPr>
          <w:rFonts w:ascii="Arial" w:hAnsi="Arial" w:cs="Arial"/>
          <w:bCs/>
        </w:rPr>
        <w:t>30 czerwca 2026</w:t>
      </w:r>
      <w:r w:rsidRPr="00935096">
        <w:rPr>
          <w:rFonts w:ascii="Arial" w:hAnsi="Arial" w:cs="Arial"/>
        </w:rPr>
        <w:t xml:space="preserve"> </w:t>
      </w:r>
      <w:r w:rsidRPr="00935096">
        <w:rPr>
          <w:rFonts w:ascii="Arial" w:hAnsi="Arial" w:cs="Arial"/>
          <w:bCs/>
        </w:rPr>
        <w:t>z zastrzeżeniem ust. 2.</w:t>
      </w:r>
      <w:r w:rsidRPr="00935096">
        <w:rPr>
          <w:rFonts w:ascii="Arial" w:hAnsi="Arial" w:cs="Arial"/>
        </w:rPr>
        <w:t xml:space="preserve"> </w:t>
      </w:r>
    </w:p>
    <w:p w:rsidR="00C86AA9" w:rsidRPr="00935096" w:rsidRDefault="00C86AA9" w:rsidP="00C86AA9">
      <w:pPr>
        <w:pStyle w:val="Tekstpodstawowy21"/>
        <w:widowControl w:val="0"/>
        <w:numPr>
          <w:ilvl w:val="0"/>
          <w:numId w:val="41"/>
        </w:numPr>
        <w:tabs>
          <w:tab w:val="left" w:pos="360"/>
        </w:tabs>
        <w:spacing w:before="120" w:after="0" w:line="240" w:lineRule="auto"/>
        <w:ind w:left="357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 xml:space="preserve">Przedmiotowa gwarancja dotyczy dostarczonych kompletnych produktów i urządzeń/zespołów urządzeń z wyjątkiem urządzeń, na które ich producenci udzielili dłuższego okresu gwarancji, wówczas termin gwarancji ustala się zgodnie z gwarancją producenta, z zastrzeżeniem maksymalnego okresu - w przypadku oferowania przez producenta opcjonalnych okresów gwarancji. </w:t>
      </w:r>
    </w:p>
    <w:p w:rsidR="00C86AA9" w:rsidRPr="00935096" w:rsidRDefault="00C86AA9" w:rsidP="00C86AA9">
      <w:pPr>
        <w:pStyle w:val="Tekstpodstawowy21"/>
        <w:widowControl w:val="0"/>
        <w:numPr>
          <w:ilvl w:val="0"/>
          <w:numId w:val="41"/>
        </w:numPr>
        <w:tabs>
          <w:tab w:val="left" w:pos="360"/>
        </w:tabs>
        <w:spacing w:before="120" w:after="0" w:line="240" w:lineRule="auto"/>
        <w:ind w:left="357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W przypadku ujawnienia wad przedmiotu umowy w okresie gwarancji, Wykonawca zobowiązany jest do usunięcia zaistniałych wad w terminie wskazanym przez Zamawiającego. Termin usunięcia wad może być każdorazowo ustalany w porozumieniu z serwisem Wykonawcy. Zamawiający zastrzega sobie jednak prawo do żądania usunięcia wad w terminie podanym przez Zamawiającego, jeśli Wykonawca będzie zwlekał z niezwłocznym usunięciem wad i okres naprawy będzie się wydłużał powyżej 30 dni. W razie nieusunięcia wad w wyznaczonym terminie, Zamawiający może zlecić usunięcie wad bez upoważnienia sądowego osobie trzeciej, na koszt i ryzyko Wykonawcy.</w:t>
      </w:r>
    </w:p>
    <w:p w:rsidR="00C86AA9" w:rsidRPr="00935096" w:rsidRDefault="00C86AA9" w:rsidP="00C86AA9">
      <w:pPr>
        <w:pStyle w:val="NormalnyWeb"/>
        <w:numPr>
          <w:ilvl w:val="0"/>
          <w:numId w:val="41"/>
        </w:numPr>
        <w:spacing w:before="120" w:after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Gwarancja nie obejmuje: kradzieży sprzętu, uszkodzeń mechanicznych (wandalizm), uszkodzeń wywołanych ekstremalnymi zjawiskami atmosferycznymi, uszkodzeń spowodowanych ingerencją osób trzecich, uszkodzeń wynikających z użytkowania sprzętu niezgodnie z przeznaczeniem.</w:t>
      </w:r>
    </w:p>
    <w:p w:rsidR="00C86AA9" w:rsidRPr="00935096" w:rsidRDefault="00C86AA9" w:rsidP="00935096">
      <w:pPr>
        <w:spacing w:before="120" w:after="120" w:line="240" w:lineRule="auto"/>
        <w:jc w:val="center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§ 9</w:t>
      </w:r>
    </w:p>
    <w:p w:rsidR="00C86AA9" w:rsidRPr="00935096" w:rsidRDefault="00C86AA9" w:rsidP="008F0EB7">
      <w:p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1.</w:t>
      </w:r>
      <w:r w:rsidRPr="00935096">
        <w:rPr>
          <w:rFonts w:ascii="Arial" w:hAnsi="Arial" w:cs="Arial"/>
          <w:sz w:val="20"/>
          <w:szCs w:val="20"/>
        </w:rPr>
        <w:tab/>
        <w:t>Zmiana postanowień niniejszej umowy może nastąpić za zgodą obydwu stron wyrażoną na piśmie, w formie aneksu do umowy z zachowaniem formy pisemnej pod rygorem nieważności takiej zmiany.</w:t>
      </w:r>
    </w:p>
    <w:p w:rsidR="00C86AA9" w:rsidRPr="00935096" w:rsidRDefault="00C86AA9" w:rsidP="008F0EB7">
      <w:p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2.</w:t>
      </w:r>
      <w:r w:rsidRPr="00935096">
        <w:rPr>
          <w:rFonts w:ascii="Arial" w:hAnsi="Arial" w:cs="Arial"/>
          <w:sz w:val="20"/>
          <w:szCs w:val="20"/>
        </w:rPr>
        <w:tab/>
        <w:t>Zmiana postanowień umownych może dotyczyć okoliczności wymienionych w Specyfikacji warunków zamówienia, tj. w przypadku:</w:t>
      </w:r>
    </w:p>
    <w:p w:rsidR="00C86AA9" w:rsidRPr="00935096" w:rsidRDefault="00C86AA9" w:rsidP="00C86AA9">
      <w:pPr>
        <w:pStyle w:val="Akapitzlist"/>
        <w:numPr>
          <w:ilvl w:val="1"/>
          <w:numId w:val="32"/>
        </w:numPr>
        <w:tabs>
          <w:tab w:val="left" w:pos="720"/>
        </w:tabs>
        <w:spacing w:before="120" w:after="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wystąpienia realizacji dodatkowych dostaw przez dotychczasowego Wykonawcę, nieobjętych zamówieniem podstawowym, o ile stały się niezbędne i zostały spełnione warunki określone w art. 455 ust. 1 pkt. 3 ustawy PZP, </w:t>
      </w:r>
    </w:p>
    <w:p w:rsidR="00C86AA9" w:rsidRPr="00935096" w:rsidRDefault="00C86AA9" w:rsidP="00C86AA9">
      <w:pPr>
        <w:pStyle w:val="Akapitzlist"/>
        <w:numPr>
          <w:ilvl w:val="1"/>
          <w:numId w:val="32"/>
        </w:numPr>
        <w:tabs>
          <w:tab w:val="left" w:pos="720"/>
        </w:tabs>
        <w:spacing w:before="120" w:after="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Gdy zmiany, niezależnie od ich wartości, nie są istotne w rozumieniu art. 454 ust. 2 ustawy PZP.</w:t>
      </w:r>
    </w:p>
    <w:p w:rsidR="00C86AA9" w:rsidRPr="00935096" w:rsidRDefault="00C86AA9" w:rsidP="00935096">
      <w:pPr>
        <w:spacing w:before="120" w:after="120" w:line="240" w:lineRule="auto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10</w:t>
      </w:r>
    </w:p>
    <w:p w:rsidR="00C86AA9" w:rsidRPr="00935096" w:rsidRDefault="00C86AA9" w:rsidP="00C86AA9">
      <w:pPr>
        <w:widowControl w:val="0"/>
        <w:numPr>
          <w:ilvl w:val="0"/>
          <w:numId w:val="35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 razie powstania sporu na tle wykonania niniejszej umowy, strony kontraktu zobowiązują się przede wszystkim do wyczerpania drogi postępowania reklamacyjnego.</w:t>
      </w:r>
    </w:p>
    <w:p w:rsidR="00C86AA9" w:rsidRPr="00935096" w:rsidRDefault="00C86AA9" w:rsidP="00C86AA9">
      <w:pPr>
        <w:widowControl w:val="0"/>
        <w:numPr>
          <w:ilvl w:val="0"/>
          <w:numId w:val="35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Reklamację wykonuje się przez skierowanie na piśmie konkretnego roszczenia do drugiej strony.</w:t>
      </w:r>
    </w:p>
    <w:p w:rsidR="00C86AA9" w:rsidRPr="00935096" w:rsidRDefault="00C86AA9" w:rsidP="00C86AA9">
      <w:pPr>
        <w:widowControl w:val="0"/>
        <w:numPr>
          <w:ilvl w:val="0"/>
          <w:numId w:val="35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 razie odmowy przez stronę uznania roszczenia drugiej strony, względnie nie udzielenia odpowiedzi na roszczenie w terminie 30 dni, strona wnosząca roszczenie jest uprawniona do wystąpienia na drogę sądową.</w:t>
      </w:r>
    </w:p>
    <w:p w:rsidR="00C86AA9" w:rsidRPr="00935096" w:rsidRDefault="00C86AA9" w:rsidP="00C86AA9">
      <w:pPr>
        <w:widowControl w:val="0"/>
        <w:numPr>
          <w:ilvl w:val="0"/>
          <w:numId w:val="35"/>
        </w:numPr>
        <w:tabs>
          <w:tab w:val="left" w:pos="360"/>
        </w:tabs>
        <w:suppressAutoHyphens/>
        <w:spacing w:before="120" w:after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Właściwym do rozpoznania sporów wynikłych na tle realizacji niniejszej umowy jest Sąd właściwy dla siedziby Zamawiającego.</w:t>
      </w:r>
    </w:p>
    <w:p w:rsidR="00C86AA9" w:rsidRPr="00935096" w:rsidRDefault="00C86AA9" w:rsidP="00935096">
      <w:pPr>
        <w:spacing w:before="120" w:after="120" w:line="240" w:lineRule="auto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11</w:t>
      </w:r>
    </w:p>
    <w:p w:rsidR="00C86AA9" w:rsidRPr="00935096" w:rsidRDefault="00C86AA9" w:rsidP="00C86AA9">
      <w:pPr>
        <w:pStyle w:val="Tekstpodstawowy21"/>
        <w:widowControl w:val="0"/>
        <w:numPr>
          <w:ilvl w:val="0"/>
          <w:numId w:val="33"/>
        </w:numPr>
        <w:tabs>
          <w:tab w:val="left" w:pos="360"/>
        </w:tabs>
        <w:spacing w:before="120" w:after="0" w:line="240" w:lineRule="auto"/>
        <w:ind w:left="357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W sprawach nie uregulowanych niniejszą umową będą miały zastosowanie przepisy Prawa zamówień publicznych oraz Kodeksu Cywilnego.</w:t>
      </w:r>
    </w:p>
    <w:p w:rsidR="00C86AA9" w:rsidRPr="00935096" w:rsidRDefault="00C86AA9" w:rsidP="00C86AA9">
      <w:pPr>
        <w:widowControl w:val="0"/>
        <w:numPr>
          <w:ilvl w:val="0"/>
          <w:numId w:val="33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Integralną część niniejszej umowy stanowią następujące załączniki:</w:t>
      </w:r>
    </w:p>
    <w:p w:rsidR="00C86AA9" w:rsidRPr="00935096" w:rsidRDefault="00C86AA9" w:rsidP="00C86AA9">
      <w:pPr>
        <w:pStyle w:val="Akapitzlist"/>
        <w:widowControl w:val="0"/>
        <w:numPr>
          <w:ilvl w:val="0"/>
          <w:numId w:val="34"/>
        </w:numPr>
        <w:shd w:val="clear" w:color="auto" w:fill="FFFFFF"/>
        <w:suppressAutoHyphens/>
        <w:spacing w:before="120" w:after="0" w:line="240" w:lineRule="auto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935096">
        <w:rPr>
          <w:rFonts w:ascii="Arial" w:hAnsi="Arial" w:cs="Arial"/>
          <w:bCs/>
          <w:spacing w:val="-3"/>
          <w:sz w:val="20"/>
          <w:szCs w:val="20"/>
        </w:rPr>
        <w:t xml:space="preserve">Załącznik Nr 1: Specyfikacja Warunków Zamówienia </w:t>
      </w:r>
      <w:r w:rsidRPr="00935096">
        <w:rPr>
          <w:rFonts w:ascii="Arial" w:hAnsi="Arial" w:cs="Arial"/>
          <w:spacing w:val="-3"/>
          <w:sz w:val="20"/>
          <w:szCs w:val="20"/>
        </w:rPr>
        <w:t xml:space="preserve">(SWZ) </w:t>
      </w:r>
      <w:r w:rsidRPr="00935096">
        <w:rPr>
          <w:rFonts w:ascii="Arial" w:hAnsi="Arial" w:cs="Arial"/>
          <w:bCs/>
          <w:spacing w:val="-3"/>
          <w:sz w:val="20"/>
          <w:szCs w:val="20"/>
        </w:rPr>
        <w:t xml:space="preserve">wraz </w:t>
      </w:r>
      <w:r w:rsidRPr="00935096">
        <w:rPr>
          <w:rFonts w:ascii="Arial" w:hAnsi="Arial" w:cs="Arial"/>
          <w:spacing w:val="-3"/>
          <w:sz w:val="20"/>
          <w:szCs w:val="20"/>
        </w:rPr>
        <w:t xml:space="preserve">z załącznikami do SWZ oraz </w:t>
      </w:r>
      <w:r w:rsidRPr="00935096">
        <w:rPr>
          <w:rFonts w:ascii="Arial" w:hAnsi="Arial" w:cs="Arial"/>
          <w:bCs/>
          <w:spacing w:val="-3"/>
          <w:sz w:val="20"/>
          <w:szCs w:val="20"/>
        </w:rPr>
        <w:t xml:space="preserve">z uzupełnieniami i </w:t>
      </w:r>
      <w:r w:rsidRPr="00935096">
        <w:rPr>
          <w:rFonts w:ascii="Arial" w:hAnsi="Arial" w:cs="Arial"/>
          <w:sz w:val="20"/>
          <w:szCs w:val="20"/>
        </w:rPr>
        <w:t>wyjaśnieniami okreś</w:t>
      </w:r>
      <w:r w:rsidRPr="00935096">
        <w:rPr>
          <w:rFonts w:ascii="Arial" w:hAnsi="Arial" w:cs="Arial"/>
          <w:bCs/>
          <w:sz w:val="20"/>
          <w:szCs w:val="20"/>
        </w:rPr>
        <w:t xml:space="preserve">lonymi w trakcie procedury przetargowej. </w:t>
      </w:r>
    </w:p>
    <w:p w:rsidR="00C86AA9" w:rsidRPr="00935096" w:rsidRDefault="00C86AA9" w:rsidP="00C86AA9">
      <w:pPr>
        <w:pStyle w:val="Akapitzlist"/>
        <w:widowControl w:val="0"/>
        <w:numPr>
          <w:ilvl w:val="0"/>
          <w:numId w:val="34"/>
        </w:numPr>
        <w:shd w:val="clear" w:color="auto" w:fill="FFFFFF"/>
        <w:suppressAutoHyphens/>
        <w:spacing w:before="120" w:after="0" w:line="240" w:lineRule="auto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935096">
        <w:rPr>
          <w:rFonts w:ascii="Arial" w:hAnsi="Arial" w:cs="Arial"/>
          <w:bCs/>
          <w:sz w:val="20"/>
          <w:szCs w:val="20"/>
        </w:rPr>
        <w:lastRenderedPageBreak/>
        <w:t>Załącznik Nr 2: Kompletna oferta Wykonawcy.</w:t>
      </w:r>
    </w:p>
    <w:p w:rsidR="00C86AA9" w:rsidRPr="00935096" w:rsidRDefault="00C86AA9" w:rsidP="00C86AA9">
      <w:pPr>
        <w:widowControl w:val="0"/>
        <w:numPr>
          <w:ilvl w:val="0"/>
          <w:numId w:val="33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Niniejszą umowę sporządzono w 3 jednobrzmiących egzemplarzach - z czego 2 egzemplarze dla Zamawiającego i 1 egzemplarz dla Wykonawcy.</w:t>
      </w:r>
    </w:p>
    <w:p w:rsidR="00C86AA9" w:rsidRPr="00935096" w:rsidRDefault="00C86AA9" w:rsidP="00C86AA9">
      <w:pPr>
        <w:pStyle w:val="Akapitzlist"/>
        <w:autoSpaceDE w:val="0"/>
        <w:autoSpaceDN w:val="0"/>
        <w:adjustRightInd w:val="0"/>
        <w:ind w:left="0"/>
        <w:contextualSpacing w:val="0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935096">
        <w:rPr>
          <w:rFonts w:ascii="Arial" w:hAnsi="Arial" w:cs="Arial"/>
          <w:b/>
          <w:sz w:val="20"/>
          <w:szCs w:val="20"/>
          <w:lang w:eastAsia="pl-PL"/>
        </w:rPr>
        <w:t>ZAMAWIAJĄCY</w:t>
      </w:r>
      <w:r w:rsidRPr="00935096">
        <w:rPr>
          <w:rFonts w:ascii="Arial" w:hAnsi="Arial" w:cs="Arial"/>
          <w:b/>
          <w:sz w:val="20"/>
          <w:szCs w:val="20"/>
          <w:lang w:eastAsia="pl-PL"/>
        </w:rPr>
        <w:tab/>
      </w:r>
      <w:r w:rsidRPr="00935096">
        <w:rPr>
          <w:rFonts w:ascii="Arial" w:hAnsi="Arial" w:cs="Arial"/>
          <w:b/>
          <w:sz w:val="20"/>
          <w:szCs w:val="20"/>
          <w:lang w:eastAsia="pl-PL"/>
        </w:rPr>
        <w:tab/>
      </w:r>
      <w:r w:rsidRPr="00935096">
        <w:rPr>
          <w:rFonts w:ascii="Arial" w:hAnsi="Arial" w:cs="Arial"/>
          <w:b/>
          <w:sz w:val="20"/>
          <w:szCs w:val="20"/>
          <w:lang w:eastAsia="pl-PL"/>
        </w:rPr>
        <w:tab/>
      </w:r>
      <w:r w:rsidRPr="00935096">
        <w:rPr>
          <w:rFonts w:ascii="Arial" w:hAnsi="Arial" w:cs="Arial"/>
          <w:b/>
          <w:sz w:val="20"/>
          <w:szCs w:val="20"/>
          <w:lang w:eastAsia="pl-PL"/>
        </w:rPr>
        <w:tab/>
      </w:r>
      <w:r w:rsidRPr="00935096">
        <w:rPr>
          <w:rFonts w:ascii="Arial" w:hAnsi="Arial" w:cs="Arial"/>
          <w:b/>
          <w:sz w:val="20"/>
          <w:szCs w:val="20"/>
          <w:lang w:eastAsia="pl-PL"/>
        </w:rPr>
        <w:tab/>
      </w:r>
      <w:r w:rsidRPr="00935096">
        <w:rPr>
          <w:rFonts w:ascii="Arial" w:hAnsi="Arial" w:cs="Arial"/>
          <w:b/>
          <w:sz w:val="20"/>
          <w:szCs w:val="20"/>
          <w:lang w:eastAsia="pl-PL"/>
        </w:rPr>
        <w:tab/>
        <w:t>WYKONAWCA</w:t>
      </w:r>
    </w:p>
    <w:p w:rsidR="000A73E2" w:rsidRPr="0093509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935096" w:rsidSect="00AA46C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276" w:header="284" w:footer="4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4C8" w:rsidRDefault="00DB54C8">
      <w:r>
        <w:separator/>
      </w:r>
    </w:p>
  </w:endnote>
  <w:endnote w:type="continuationSeparator" w:id="0">
    <w:p w:rsidR="00DB54C8" w:rsidRDefault="00DB5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Default="000B697F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E22E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2E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Content>
      <w:p w:rsidR="00280A31" w:rsidRDefault="00280A31" w:rsidP="00280A31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>
              <wp:extent cx="4434840" cy="335280"/>
              <wp:effectExtent l="0" t="0" r="0" b="7620"/>
              <wp:docPr id="211867124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:rsidR="00C24F21" w:rsidRPr="00280A31" w:rsidRDefault="00280A31" w:rsidP="00280A31">
        <w:pPr>
          <w:pStyle w:val="Stopka"/>
          <w:spacing w:before="0" w:after="0" w:line="240" w:lineRule="auto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280A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="000B697F" w:rsidRPr="000B697F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280A31">
          <w:rPr>
            <w:rFonts w:ascii="Arial" w:hAnsi="Arial" w:cs="Arial"/>
            <w:sz w:val="18"/>
            <w:szCs w:val="18"/>
          </w:rPr>
          <w:instrText>PAGE    \* MERGEFORMAT</w:instrText>
        </w:r>
        <w:r w:rsidR="000B697F" w:rsidRPr="000B697F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83065A" w:rsidRPr="0083065A">
          <w:rPr>
            <w:rFonts w:ascii="Arial" w:eastAsiaTheme="majorEastAsia" w:hAnsi="Arial" w:cs="Arial"/>
            <w:noProof/>
            <w:sz w:val="18"/>
            <w:szCs w:val="18"/>
          </w:rPr>
          <w:t>4</w:t>
        </w:r>
        <w:r w:rsidR="000B697F" w:rsidRPr="00280A3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4407076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703259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4C8" w:rsidRDefault="00DB54C8">
      <w:r>
        <w:separator/>
      </w:r>
    </w:p>
  </w:footnote>
  <w:footnote w:type="continuationSeparator" w:id="0">
    <w:p w:rsidR="00DB54C8" w:rsidRDefault="00DB5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A18" w:rsidRDefault="00C41A18" w:rsidP="005D68CD">
    <w:pPr>
      <w:pStyle w:val="Nagwek"/>
      <w:spacing w:before="0" w:after="0" w:line="240" w:lineRule="auto"/>
    </w:pPr>
  </w:p>
  <w:p w:rsidR="005D68CD" w:rsidRPr="005D68CD" w:rsidRDefault="005D68CD" w:rsidP="00AF1473">
    <w:pPr>
      <w:pStyle w:val="Nagwek10"/>
      <w:pBdr>
        <w:bottom w:val="single" w:sz="4" w:space="1" w:color="000000"/>
      </w:pBdr>
      <w:spacing w:before="120" w:after="0"/>
      <w:rPr>
        <w:rFonts w:cs="Arial"/>
        <w:b/>
        <w:bCs/>
        <w:sz w:val="20"/>
        <w:szCs w:val="20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bookmarkStart w:id="3" w:name="_Hlk223094098"/>
    <w:r w:rsidR="00AF1473">
      <w:rPr>
        <w:rFonts w:eastAsia="Calibri" w:cs="Arial"/>
        <w:color w:val="434343"/>
        <w:sz w:val="18"/>
        <w:szCs w:val="18"/>
      </w:rPr>
      <w:t>2026/CW/20260227/1</w:t>
    </w:r>
    <w:bookmarkEnd w:id="3"/>
    <w:r w:rsidR="00AF1473">
      <w:rPr>
        <w:rFonts w:eastAsia="Calibri" w:cs="Arial"/>
        <w:color w:val="434343"/>
        <w:sz w:val="18"/>
        <w:szCs w:val="18"/>
      </w:rPr>
      <w:tab/>
    </w:r>
    <w:r w:rsidR="00AF1473">
      <w:rPr>
        <w:rFonts w:eastAsia="Calibri" w:cs="Arial"/>
        <w:color w:val="434343"/>
        <w:sz w:val="18"/>
        <w:szCs w:val="18"/>
      </w:rPr>
      <w:tab/>
    </w:r>
    <w:r w:rsidR="00AF1473">
      <w:rPr>
        <w:rFonts w:eastAsia="Calibri" w:cs="Arial"/>
        <w:color w:val="434343"/>
        <w:sz w:val="18"/>
        <w:szCs w:val="18"/>
      </w:rPr>
      <w:tab/>
    </w:r>
    <w:r w:rsidR="00AF1473">
      <w:rPr>
        <w:rFonts w:eastAsia="Calibri" w:cs="Arial"/>
        <w:color w:val="434343"/>
        <w:sz w:val="18"/>
        <w:szCs w:val="18"/>
      </w:rPr>
      <w:tab/>
    </w:r>
    <w:r w:rsidR="00AF1473">
      <w:rPr>
        <w:rFonts w:eastAsia="Calibri" w:cs="Arial"/>
        <w:color w:val="434343"/>
        <w:sz w:val="18"/>
        <w:szCs w:val="18"/>
      </w:rPr>
      <w:tab/>
    </w:r>
    <w:r w:rsidR="00AF1473">
      <w:rPr>
        <w:rFonts w:eastAsia="Calibri" w:cs="Arial"/>
        <w:color w:val="434343"/>
        <w:sz w:val="18"/>
        <w:szCs w:val="18"/>
      </w:rPr>
      <w:tab/>
    </w:r>
    <w:r w:rsidRPr="007D4E04">
      <w:rPr>
        <w:b/>
        <w:bCs/>
        <w:sz w:val="20"/>
        <w:szCs w:val="20"/>
      </w:rPr>
      <w:t xml:space="preserve">Załącznik nr </w:t>
    </w:r>
    <w:r w:rsidR="00C86AA9">
      <w:rPr>
        <w:b/>
        <w:bCs/>
        <w:sz w:val="20"/>
        <w:szCs w:val="20"/>
      </w:rPr>
      <w:t>7</w:t>
    </w:r>
    <w:r w:rsidR="00004F2F">
      <w:rPr>
        <w:b/>
        <w:bCs/>
        <w:sz w:val="20"/>
        <w:szCs w:val="20"/>
      </w:rPr>
      <w:t xml:space="preserve"> </w:t>
    </w:r>
    <w:r w:rsidRPr="007D4E04">
      <w:rPr>
        <w:b/>
        <w:bCs/>
        <w:sz w:val="20"/>
        <w:szCs w:val="20"/>
      </w:rPr>
      <w:t>do SWZ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E544F13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>
    <w:nsid w:val="0000000A"/>
    <w:multiLevelType w:val="multilevel"/>
    <w:tmpl w:val="E8BE442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bCs w:val="0"/>
        <w:sz w:val="20"/>
        <w:szCs w:val="20"/>
      </w:rPr>
    </w:lvl>
  </w:abstractNum>
  <w:abstractNum w:abstractNumId="3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 w:val="0"/>
        <w:bCs w:val="0"/>
        <w:sz w:val="20"/>
        <w:szCs w:val="20"/>
      </w:rPr>
    </w:lvl>
  </w:abstractNum>
  <w:abstractNum w:abstractNumId="5">
    <w:nsid w:val="00000014"/>
    <w:multiLevelType w:val="multi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8">
    <w:nsid w:val="06E94704"/>
    <w:multiLevelType w:val="hybridMultilevel"/>
    <w:tmpl w:val="05A28C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2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9C57A5"/>
    <w:multiLevelType w:val="hybridMultilevel"/>
    <w:tmpl w:val="8F0AE898"/>
    <w:lvl w:ilvl="0" w:tplc="80828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705C03"/>
    <w:multiLevelType w:val="hybridMultilevel"/>
    <w:tmpl w:val="419457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5CF3C17"/>
    <w:multiLevelType w:val="multilevel"/>
    <w:tmpl w:val="78F00720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  <w:rPr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C103B5"/>
    <w:multiLevelType w:val="hybridMultilevel"/>
    <w:tmpl w:val="D58031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1E03F9"/>
    <w:multiLevelType w:val="hybridMultilevel"/>
    <w:tmpl w:val="36D02FA0"/>
    <w:lvl w:ilvl="0" w:tplc="08CE0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4E442B"/>
    <w:multiLevelType w:val="hybridMultilevel"/>
    <w:tmpl w:val="9282F748"/>
    <w:lvl w:ilvl="0" w:tplc="42FABBC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572DED"/>
    <w:multiLevelType w:val="multilevel"/>
    <w:tmpl w:val="B95465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4D8B01CF"/>
    <w:multiLevelType w:val="hybridMultilevel"/>
    <w:tmpl w:val="8708D8B6"/>
    <w:lvl w:ilvl="0" w:tplc="717CFBD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8E202A"/>
    <w:multiLevelType w:val="hybridMultilevel"/>
    <w:tmpl w:val="1CCC2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2B4B1A"/>
    <w:multiLevelType w:val="multilevel"/>
    <w:tmpl w:val="99E6BB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D90098"/>
    <w:multiLevelType w:val="multilevel"/>
    <w:tmpl w:val="158CF70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70A1CED"/>
    <w:multiLevelType w:val="hybridMultilevel"/>
    <w:tmpl w:val="A372E226"/>
    <w:name w:val="Lista012342"/>
    <w:lvl w:ilvl="0" w:tplc="7C86875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7E01164"/>
    <w:multiLevelType w:val="hybridMultilevel"/>
    <w:tmpl w:val="163416E0"/>
    <w:lvl w:ilvl="0" w:tplc="F09885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22"/>
  </w:num>
  <w:num w:numId="5">
    <w:abstractNumId w:val="43"/>
  </w:num>
  <w:num w:numId="6">
    <w:abstractNumId w:val="38"/>
  </w:num>
  <w:num w:numId="7">
    <w:abstractNumId w:val="40"/>
  </w:num>
  <w:num w:numId="8">
    <w:abstractNumId w:val="9"/>
  </w:num>
  <w:num w:numId="9">
    <w:abstractNumId w:val="10"/>
  </w:num>
  <w:num w:numId="10">
    <w:abstractNumId w:val="36"/>
  </w:num>
  <w:num w:numId="11">
    <w:abstractNumId w:val="29"/>
  </w:num>
  <w:num w:numId="12">
    <w:abstractNumId w:val="44"/>
  </w:num>
  <w:num w:numId="13">
    <w:abstractNumId w:val="35"/>
  </w:num>
  <w:num w:numId="14">
    <w:abstractNumId w:val="23"/>
  </w:num>
  <w:num w:numId="15">
    <w:abstractNumId w:val="21"/>
  </w:num>
  <w:num w:numId="16">
    <w:abstractNumId w:val="19"/>
  </w:num>
  <w:num w:numId="17">
    <w:abstractNumId w:val="33"/>
  </w:num>
  <w:num w:numId="18">
    <w:abstractNumId w:val="46"/>
  </w:num>
  <w:num w:numId="19">
    <w:abstractNumId w:val="30"/>
  </w:num>
  <w:num w:numId="20">
    <w:abstractNumId w:val="37"/>
  </w:num>
  <w:num w:numId="21">
    <w:abstractNumId w:val="28"/>
  </w:num>
  <w:num w:numId="22">
    <w:abstractNumId w:val="25"/>
  </w:num>
  <w:num w:numId="23">
    <w:abstractNumId w:val="15"/>
  </w:num>
  <w:num w:numId="24">
    <w:abstractNumId w:val="13"/>
  </w:num>
  <w:num w:numId="25">
    <w:abstractNumId w:val="11"/>
  </w:num>
  <w:num w:numId="26">
    <w:abstractNumId w:val="7"/>
  </w:num>
  <w:num w:numId="27">
    <w:abstractNumId w:val="41"/>
  </w:num>
  <w:num w:numId="28">
    <w:abstractNumId w:val="34"/>
  </w:num>
  <w:num w:numId="29">
    <w:abstractNumId w:val="14"/>
  </w:num>
  <w:num w:numId="30">
    <w:abstractNumId w:val="48"/>
  </w:num>
  <w:num w:numId="31">
    <w:abstractNumId w:val="47"/>
  </w:num>
  <w:num w:numId="32">
    <w:abstractNumId w:val="16"/>
  </w:num>
  <w:num w:numId="33">
    <w:abstractNumId w:val="6"/>
  </w:num>
  <w:num w:numId="34">
    <w:abstractNumId w:val="20"/>
  </w:num>
  <w:num w:numId="35">
    <w:abstractNumId w:val="3"/>
  </w:num>
  <w:num w:numId="36">
    <w:abstractNumId w:val="4"/>
  </w:num>
  <w:num w:numId="37">
    <w:abstractNumId w:val="0"/>
  </w:num>
  <w:num w:numId="38">
    <w:abstractNumId w:val="1"/>
  </w:num>
  <w:num w:numId="39">
    <w:abstractNumId w:val="24"/>
  </w:num>
  <w:num w:numId="40">
    <w:abstractNumId w:val="5"/>
  </w:num>
  <w:num w:numId="41">
    <w:abstractNumId w:val="2"/>
  </w:num>
  <w:num w:numId="42">
    <w:abstractNumId w:val="45"/>
  </w:num>
  <w:num w:numId="43">
    <w:abstractNumId w:val="39"/>
  </w:num>
  <w:num w:numId="44">
    <w:abstractNumId w:val="8"/>
  </w:num>
  <w:num w:numId="45">
    <w:abstractNumId w:val="32"/>
  </w:num>
  <w:num w:numId="46">
    <w:abstractNumId w:val="26"/>
  </w:num>
  <w:num w:numId="47">
    <w:abstractNumId w:val="27"/>
  </w:num>
  <w:num w:numId="48">
    <w:abstractNumId w:val="42"/>
  </w:num>
  <w:num w:numId="4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5E22E2"/>
    <w:rsid w:val="00004F2F"/>
    <w:rsid w:val="00010FC6"/>
    <w:rsid w:val="00026AE1"/>
    <w:rsid w:val="0003455F"/>
    <w:rsid w:val="0004603C"/>
    <w:rsid w:val="00065C40"/>
    <w:rsid w:val="00094EF6"/>
    <w:rsid w:val="000A73E2"/>
    <w:rsid w:val="000B2EDF"/>
    <w:rsid w:val="000B697F"/>
    <w:rsid w:val="000C5C51"/>
    <w:rsid w:val="000E21EF"/>
    <w:rsid w:val="0010162A"/>
    <w:rsid w:val="00137E4B"/>
    <w:rsid w:val="001561C5"/>
    <w:rsid w:val="001A0CC1"/>
    <w:rsid w:val="001A3EA6"/>
    <w:rsid w:val="001D2977"/>
    <w:rsid w:val="00214307"/>
    <w:rsid w:val="0023317C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10274"/>
    <w:rsid w:val="003134FE"/>
    <w:rsid w:val="003165EB"/>
    <w:rsid w:val="003335C2"/>
    <w:rsid w:val="003542A7"/>
    <w:rsid w:val="0036144C"/>
    <w:rsid w:val="003716FD"/>
    <w:rsid w:val="003816DA"/>
    <w:rsid w:val="003823D2"/>
    <w:rsid w:val="00385FFB"/>
    <w:rsid w:val="0038684E"/>
    <w:rsid w:val="003A0B76"/>
    <w:rsid w:val="00412555"/>
    <w:rsid w:val="00427D58"/>
    <w:rsid w:val="00482EA3"/>
    <w:rsid w:val="004844AD"/>
    <w:rsid w:val="004B1BF0"/>
    <w:rsid w:val="004E62F6"/>
    <w:rsid w:val="005115C2"/>
    <w:rsid w:val="005A056A"/>
    <w:rsid w:val="005B7917"/>
    <w:rsid w:val="005C03AB"/>
    <w:rsid w:val="005C03EF"/>
    <w:rsid w:val="005D28D4"/>
    <w:rsid w:val="005D3206"/>
    <w:rsid w:val="005D68CD"/>
    <w:rsid w:val="005E22E2"/>
    <w:rsid w:val="005E268B"/>
    <w:rsid w:val="00624DF8"/>
    <w:rsid w:val="006435A9"/>
    <w:rsid w:val="00670180"/>
    <w:rsid w:val="00670C66"/>
    <w:rsid w:val="006760F1"/>
    <w:rsid w:val="006B7645"/>
    <w:rsid w:val="006C4FCF"/>
    <w:rsid w:val="006D19B4"/>
    <w:rsid w:val="006E040C"/>
    <w:rsid w:val="006F3B3F"/>
    <w:rsid w:val="007021C9"/>
    <w:rsid w:val="007077F2"/>
    <w:rsid w:val="00732665"/>
    <w:rsid w:val="007335B3"/>
    <w:rsid w:val="00735813"/>
    <w:rsid w:val="00760990"/>
    <w:rsid w:val="00761B48"/>
    <w:rsid w:val="00765EAB"/>
    <w:rsid w:val="007760D2"/>
    <w:rsid w:val="00780D75"/>
    <w:rsid w:val="007A36DA"/>
    <w:rsid w:val="007F7521"/>
    <w:rsid w:val="00806859"/>
    <w:rsid w:val="0083065A"/>
    <w:rsid w:val="00846EA3"/>
    <w:rsid w:val="00863D3F"/>
    <w:rsid w:val="0088784C"/>
    <w:rsid w:val="008B6FD4"/>
    <w:rsid w:val="008C4DE6"/>
    <w:rsid w:val="008D7C6A"/>
    <w:rsid w:val="008F0EB7"/>
    <w:rsid w:val="008F5DCA"/>
    <w:rsid w:val="00904960"/>
    <w:rsid w:val="00924460"/>
    <w:rsid w:val="00935096"/>
    <w:rsid w:val="00941490"/>
    <w:rsid w:val="009A5797"/>
    <w:rsid w:val="009A61D7"/>
    <w:rsid w:val="009B56F9"/>
    <w:rsid w:val="009B7B29"/>
    <w:rsid w:val="009C4FF2"/>
    <w:rsid w:val="009C7427"/>
    <w:rsid w:val="009F03E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A46C7"/>
    <w:rsid w:val="00AB2DB3"/>
    <w:rsid w:val="00AD274B"/>
    <w:rsid w:val="00AE404F"/>
    <w:rsid w:val="00AF1473"/>
    <w:rsid w:val="00AF3CB9"/>
    <w:rsid w:val="00AF4EB4"/>
    <w:rsid w:val="00B039BE"/>
    <w:rsid w:val="00B066B2"/>
    <w:rsid w:val="00B13A30"/>
    <w:rsid w:val="00B23521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C06AC7"/>
    <w:rsid w:val="00C0733F"/>
    <w:rsid w:val="00C13123"/>
    <w:rsid w:val="00C14A13"/>
    <w:rsid w:val="00C24F21"/>
    <w:rsid w:val="00C252CA"/>
    <w:rsid w:val="00C3461A"/>
    <w:rsid w:val="00C41A18"/>
    <w:rsid w:val="00C6529D"/>
    <w:rsid w:val="00C86AA9"/>
    <w:rsid w:val="00C94063"/>
    <w:rsid w:val="00C965EE"/>
    <w:rsid w:val="00CA4211"/>
    <w:rsid w:val="00CA518A"/>
    <w:rsid w:val="00CB0B1D"/>
    <w:rsid w:val="00CB53C1"/>
    <w:rsid w:val="00CC431D"/>
    <w:rsid w:val="00CF1AB9"/>
    <w:rsid w:val="00D1572C"/>
    <w:rsid w:val="00D57DB7"/>
    <w:rsid w:val="00D74313"/>
    <w:rsid w:val="00D8133F"/>
    <w:rsid w:val="00DB54C8"/>
    <w:rsid w:val="00DC0C56"/>
    <w:rsid w:val="00DD59C4"/>
    <w:rsid w:val="00E1663C"/>
    <w:rsid w:val="00E275A6"/>
    <w:rsid w:val="00E40230"/>
    <w:rsid w:val="00E81AAD"/>
    <w:rsid w:val="00EA5546"/>
    <w:rsid w:val="00EB0976"/>
    <w:rsid w:val="00EB66C3"/>
    <w:rsid w:val="00EB7791"/>
    <w:rsid w:val="00EE312E"/>
    <w:rsid w:val="00F02066"/>
    <w:rsid w:val="00F50AA4"/>
    <w:rsid w:val="00F5206C"/>
    <w:rsid w:val="00F6134F"/>
    <w:rsid w:val="00F74663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iPriority="22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86AA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004F2F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C86AA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86A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86AA9"/>
  </w:style>
  <w:style w:type="paragraph" w:styleId="Zwykytekst">
    <w:name w:val="Plain Text"/>
    <w:basedOn w:val="Normalny"/>
    <w:link w:val="ZwykytekstZnak"/>
    <w:unhideWhenUsed/>
    <w:rsid w:val="00C86AA9"/>
    <w:pPr>
      <w:spacing w:before="0" w:after="0" w:line="240" w:lineRule="auto"/>
      <w:jc w:val="both"/>
    </w:pPr>
    <w:rPr>
      <w:rFonts w:ascii="Consolas" w:eastAsia="Calibri" w:hAnsi="Consolas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86AA9"/>
    <w:rPr>
      <w:rFonts w:ascii="Consolas" w:eastAsia="Calibri" w:hAnsi="Consolas"/>
      <w:sz w:val="21"/>
      <w:szCs w:val="21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locked/>
    <w:rsid w:val="00C86A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DD3ED6-E478-4AC9-9C5D-E8C91A08E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2474</Words>
  <Characters>14846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dorota.adamowicz</cp:lastModifiedBy>
  <cp:revision>6</cp:revision>
  <cp:lastPrinted>2018-03-26T09:55:00Z</cp:lastPrinted>
  <dcterms:created xsi:type="dcterms:W3CDTF">2026-02-22T20:05:00Z</dcterms:created>
  <dcterms:modified xsi:type="dcterms:W3CDTF">2026-03-09T09:46:00Z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